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color w:val="1A1A2E"/>
          <w:sz w:val="56"/>
        </w:rPr>
        <w:t>BitSeek Claw</w:t>
      </w:r>
    </w:p>
    <w:p>
      <w:pPr>
        <w:jc w:val="center"/>
      </w:pPr>
      <w:r>
        <w:rPr>
          <w:color w:val="666666"/>
          <w:sz w:val="28"/>
        </w:rPr>
        <w:t>Operation Manual</w:t>
      </w:r>
    </w:p>
    <w:p/>
    <w:p/>
    <w:p>
      <w:pPr>
        <w:pStyle w:val="Title"/>
      </w:pPr>
      <w:r>
        <w:t>BitSeek Claw Operation Manual</w:t>
      </w:r>
    </w:p>
    <w:p>
      <w:r>
        <w:t>This directory contains the complete operation guide for BitSeek Claw (Hermes WebUI).</w:t>
      </w:r>
    </w:p>
    <w:p>
      <w:pPr>
        <w:pStyle w:val="Heading1"/>
      </w:pPr>
      <w:r>
        <w:t>Directory Structure</w:t>
      </w:r>
    </w:p>
    <w:p>
      <w:pPr/>
      <w:r>
        <w:rPr>
          <w:rFonts w:ascii="Courier New" w:hAnsi="Courier New"/>
          <w:color w:val="333333"/>
          <w:sz w:val="18"/>
        </w:rPr>
        <w:t>Operation Manual/</w:t>
        <w:br/>
        <w:t>├── README.md                    # This file - Documentation directory</w:t>
        <w:br/>
        <w:t>├── 00-Installation.md           # Installation and startup instructions</w:t>
        <w:br/>
        <w:t>├── 01-Overview.md               # Interface overview</w:t>
        <w:br/>
        <w:t>├── 02-Page-Operations.md        # Detailed page operation guide</w:t>
        <w:br/>
        <w:t>└── images/                      # Screenshots and image resources</w:t>
        <w:br/>
        <w:t xml:space="preserve">    ├── main-page.png            # Main page screenshot</w:t>
        <w:br/>
        <w:t xml:space="preserve">    ├── navigation-bar.png       # Navigation bar screenshot</w:t>
        <w:br/>
        <w:t xml:space="preserve">    ├── chat-area.png            # Chat area screenshot</w:t>
        <w:br/>
        <w:t xml:space="preserve">    ├── sidebar.png              # Sidebar screenshot</w:t>
        <w:br/>
        <w:t xml:space="preserve">    ├── workspace-panel.png      # Workspace panel screenshot</w:t>
        <w:br/>
        <w:t xml:space="preserve">    ├── ai-colleagues.png        # AI colleagues interface screenshot</w:t>
        <w:br/>
        <w:t xml:space="preserve">    ├── tasks.png                # Task management interface screenshot</w:t>
        <w:br/>
        <w:t xml:space="preserve">    ├── kanban.png               # Kanban view screenshot</w:t>
        <w:br/>
        <w:t xml:space="preserve">    ├── skills.png               # Skills management interface screenshot</w:t>
        <w:br/>
        <w:t xml:space="preserve">    ├── memory.png               # Memory management interface screenshot</w:t>
        <w:br/>
        <w:t xml:space="preserve">    ├── memory-overview.png      # Memory overview screenshot</w:t>
        <w:br/>
        <w:t xml:space="preserve">    ├── memory-notes.png         # My Notes screenshot</w:t>
        <w:br/>
        <w:t xml:space="preserve">    ├── memory-profile.png       # User Profile screenshot</w:t>
        <w:br/>
        <w:t xml:space="preserve">    ├── memory-soul.png          # Agent Soul screenshot</w:t>
        <w:br/>
        <w:t xml:space="preserve">    ├── settings.png             # Settings interface screenshot</w:t>
        <w:br/>
        <w:t xml:space="preserve">    ├── settings-overview.png    # Settings overview screenshot</w:t>
        <w:br/>
        <w:t xml:space="preserve">    ├── settings-conversation.png # Conversation settings screenshot</w:t>
        <w:br/>
        <w:t xml:space="preserve">    ├── settings-appearance.png  # Appearance settings screenshot</w:t>
        <w:br/>
        <w:t xml:space="preserve">    ├── settings-preferences.png # Preferences settings screenshot</w:t>
        <w:br/>
        <w:t xml:space="preserve">    ├── settings-providers.png   # Providers settings screenshot</w:t>
        <w:br/>
        <w:t xml:space="preserve">    ├── settings-plugins.png     # Plugins settings screenshot</w:t>
        <w:br/>
        <w:t xml:space="preserve">    └── settings-system.png      # System settings screenshot</w:t>
      </w:r>
    </w:p>
    <w:p>
      <w:pPr>
        <w:pStyle w:val="Heading1"/>
      </w:pPr>
      <w:r>
        <w:t>Quick Navigation</w:t>
      </w:r>
    </w:p>
    <w:p>
      <w:pPr>
        <w:pStyle w:val="ListNumber"/>
      </w:pPr>
      <w:r>
        <w:rPr>
          <w:b/>
        </w:rPr>
        <w:t>[Installation](00-Installation.md)</w:t>
      </w:r>
      <w:r>
        <w:t xml:space="preserve"> - How to install and start BitSeek Claw</w:t>
      </w:r>
    </w:p>
    <w:p>
      <w:pPr>
        <w:pStyle w:val="ListNumber"/>
      </w:pPr>
      <w:r>
        <w:rPr>
          <w:b/>
        </w:rPr>
        <w:t>[Overview](01-Overview.md)</w:t>
      </w:r>
      <w:r>
        <w:t xml:space="preserve"> - Interface layout and main functional areas</w:t>
      </w:r>
    </w:p>
    <w:p>
      <w:pPr>
        <w:pStyle w:val="ListNumber"/>
      </w:pPr>
      <w:r>
        <w:rPr>
          <w:b/>
        </w:rPr>
        <w:t>[Page Operations](02-Page-Operations.md)</w:t>
      </w:r>
      <w:r>
        <w:t xml:space="preserve"> - Detailed operation guide for each page</w:t>
      </w:r>
    </w:p>
    <w:p>
      <w:pPr>
        <w:pStyle w:val="Heading1"/>
      </w:pPr>
      <w:r>
        <w:t>About BitSeek Claw</w:t>
      </w:r>
    </w:p>
    <w:p>
      <w:r>
        <w:t>BitSeek Claw is a lightweight web interface for Hermes Agent that provides full parity with the CLI experience. It features a three-panel layout design, supports dark themes, and requires no build steps or frameworks.</w:t>
      </w:r>
    </w:p>
    <w:p>
      <w:pPr>
        <w:pStyle w:val="Heading2"/>
      </w:pPr>
      <w:r>
        <w:t>Key Features</w:t>
      </w:r>
    </w:p>
    <w:p>
      <w:pPr>
        <w:pStyle w:val="ListBullet"/>
      </w:pPr>
      <w:r>
        <w:rPr>
          <w:b/>
        </w:rPr>
        <w:t>Persistent Memory</w:t>
      </w:r>
      <w:r>
        <w:t xml:space="preserve"> - Maintains context and memory across sessions</w:t>
      </w:r>
    </w:p>
    <w:p>
      <w:pPr>
        <w:pStyle w:val="ListBullet"/>
      </w:pPr>
      <w:r>
        <w:rPr>
          <w:b/>
        </w:rPr>
        <w:t>Multi-platform Support</w:t>
      </w:r>
      <w:r>
        <w:t xml:space="preserve"> - Supports 10+ messaging platforms</w:t>
      </w:r>
    </w:p>
    <w:p>
      <w:pPr>
        <w:pStyle w:val="ListBullet"/>
      </w:pPr>
      <w:r>
        <w:rPr>
          <w:b/>
        </w:rPr>
        <w:t>Self-improving Skills</w:t>
      </w:r>
      <w:r>
        <w:t xml:space="preserve"> - Automatically learns and saves skills from experience</w:t>
      </w:r>
    </w:p>
    <w:p>
      <w:pPr>
        <w:pStyle w:val="ListBullet"/>
      </w:pPr>
      <w:r>
        <w:rPr>
          <w:b/>
        </w:rPr>
        <w:t>Provider Agnostic</w:t>
      </w:r>
      <w:r>
        <w:t xml:space="preserve"> - Supports OpenAI, Anthropic, Google, and other providers</w:t>
      </w:r>
    </w:p>
    <w:p>
      <w:pPr>
        <w:pStyle w:val="ListBullet"/>
      </w:pPr>
      <w:r>
        <w:rPr>
          <w:b/>
        </w:rPr>
        <w:t>Self-hosted</w:t>
      </w:r>
      <w:r>
        <w:t xml:space="preserve"> - Full control over conversations, memory, and hardware</w:t>
      </w:r>
    </w:p>
    <w:p>
      <w:pPr>
        <w:pStyle w:val="Heading1"/>
      </w:pPr>
      <w:r>
        <w:t>Getting Help</w:t>
      </w:r>
    </w:p>
    <w:p>
      <w:r>
        <w:t>If you encounter any issues, please refer to:</w:t>
      </w:r>
    </w:p>
    <w:p>
      <w:pPr>
        <w:pStyle w:val="ListBullet"/>
      </w:pPr>
      <w:r>
        <w:rPr>
          <w:rFonts w:ascii="Courier New" w:hAnsi="Courier New"/>
          <w:color w:val="C7254E"/>
          <w:sz w:val="18"/>
        </w:rPr>
        <w:t>README.md</w:t>
      </w:r>
      <w:r>
        <w:t xml:space="preserve"> in the project root directory</w:t>
      </w:r>
    </w:p>
    <w:p>
      <w:pPr>
        <w:pStyle w:val="ListBullet"/>
      </w:pPr>
      <w:r>
        <w:t xml:space="preserve">Detailed documentation in the </w:t>
      </w:r>
      <w:r>
        <w:rPr>
          <w:rFonts w:ascii="Courier New" w:hAnsi="Courier New"/>
          <w:color w:val="C7254E"/>
          <w:sz w:val="18"/>
        </w:rPr>
        <w:t>docs/</w:t>
      </w:r>
      <w:r>
        <w:t xml:space="preserve"> directory</w:t>
      </w:r>
    </w:p>
    <w:p>
      <w:pPr>
        <w:pStyle w:val="ListBullet"/>
      </w:pPr>
      <w:r>
        <w:rPr>
          <w:rFonts w:ascii="Courier New" w:hAnsi="Courier New"/>
          <w:color w:val="C7254E"/>
          <w:sz w:val="18"/>
        </w:rPr>
        <w:t>CONTRIBUTING.md</w:t>
      </w:r>
      <w:r>
        <w:t xml:space="preserve"> contribution guide</w:t>
      </w:r>
    </w:p>
    <w:p>
      <w:r>
        <w:br w:type="page"/>
      </w:r>
    </w:p>
    <w:p>
      <w:pPr>
        <w:pStyle w:val="Title"/>
      </w:pPr>
      <w:r>
        <w:t>Installation and Startup of BitSeek Claw</w:t>
      </w:r>
    </w:p>
    <w:p>
      <w:r>
        <w:t>This guide explains how to install and start BitSeek Claw (Hermes WebUI).</w:t>
      </w:r>
    </w:p>
    <w:p>
      <w:pPr>
        <w:pStyle w:val="Heading1"/>
      </w:pPr>
      <w:r>
        <w:t>System Requirements</w:t>
      </w:r>
    </w:p>
    <w:p>
      <w:pPr>
        <w:pStyle w:val="ListBullet"/>
      </w:pPr>
      <w:r>
        <w:rPr>
          <w:b/>
        </w:rPr>
        <w:t>Operating System</w:t>
      </w:r>
      <w:r>
        <w:t>: macOS, Linux, or WSL2 (Windows requires WSL2)</w:t>
      </w:r>
    </w:p>
    <w:p>
      <w:pPr>
        <w:pStyle w:val="ListBullet"/>
      </w:pPr>
      <w:r>
        <w:rPr>
          <w:b/>
        </w:rPr>
        <w:t>Python</w:t>
      </w:r>
      <w:r>
        <w:t>: 3.8 or higher</w:t>
      </w:r>
    </w:p>
    <w:p>
      <w:pPr>
        <w:pStyle w:val="ListBullet"/>
      </w:pPr>
      <w:r>
        <w:rPr>
          <w:b/>
        </w:rPr>
        <w:t>Hermes Agent</w:t>
      </w:r>
      <w:r>
        <w:t>: Requires pre-installed Hermes Agent</w:t>
      </w:r>
    </w:p>
    <w:p>
      <w:pPr>
        <w:pStyle w:val="Heading1"/>
      </w:pPr>
      <w:r>
        <w:t>Installation Steps</w:t>
      </w:r>
    </w:p>
    <w:p>
      <w:pPr>
        <w:pStyle w:val="Heading2"/>
      </w:pPr>
      <w:r>
        <w:t>1. Clone the Repository</w:t>
      </w:r>
    </w:p>
    <w:p>
      <w:pPr/>
      <w:r>
        <w:rPr>
          <w:rFonts w:ascii="Courier New" w:hAnsi="Courier New"/>
          <w:color w:val="333333"/>
          <w:sz w:val="18"/>
        </w:rPr>
        <w:t>git clone https://github.com/your-repo/agent-frontend-shell.git</w:t>
        <w:br/>
        <w:t>cd agent-frontend-shell</w:t>
      </w:r>
    </w:p>
    <w:p>
      <w:pPr>
        <w:pStyle w:val="Heading2"/>
      </w:pPr>
      <w:r>
        <w:t>2. Environment Configuration</w:t>
      </w:r>
    </w:p>
    <w:p>
      <w:pPr>
        <w:pStyle w:val="Heading3"/>
      </w:pPr>
      <w:r>
        <w:t>Method 1: Using `.env` File (Recommended)</w:t>
      </w:r>
    </w:p>
    <w:p>
      <w:pPr/>
      <w:r>
        <w:rPr>
          <w:rFonts w:ascii="Courier New" w:hAnsi="Courier New"/>
          <w:color w:val="333333"/>
          <w:sz w:val="18"/>
        </w:rPr>
        <w:t># Copy the example environment file</w:t>
        <w:br/>
        <w:t>cp .env.example .env</w:t>
        <w:br/>
        <w:br/>
        <w:t># Edit the .env file to configure necessary parameters</w:t>
        <w:br/>
        <w:t>nano .env</w:t>
      </w:r>
    </w:p>
    <w:p>
      <w:pPr>
        <w:pStyle w:val="Heading3"/>
      </w:pPr>
      <w:r>
        <w:t>Method 2: Setting Environment Variables Directly</w:t>
      </w:r>
    </w:p>
    <w:p>
      <w:pPr/>
      <w:r>
        <w:rPr>
          <w:rFonts w:ascii="Courier New" w:hAnsi="Courier New"/>
          <w:color w:val="333333"/>
          <w:sz w:val="18"/>
        </w:rPr>
        <w:t>export HERMES_WEBUI_HOST=127.0.0.1</w:t>
        <w:br/>
        <w:t>export HERMES_WEBUI_PORT=8787</w:t>
        <w:br/>
        <w:t>export HERMES_HOME=~/.hermes</w:t>
      </w:r>
    </w:p>
    <w:p>
      <w:pPr>
        <w:pStyle w:val="Heading2"/>
      </w:pPr>
      <w:r>
        <w:t>3. Starting the Service</w:t>
      </w:r>
    </w:p>
    <w:p>
      <w:pPr>
        <w:pStyle w:val="Heading3"/>
      </w:pPr>
      <w:r>
        <w:t>Method 1: Using Startup Script (Recommended)</w:t>
      </w:r>
    </w:p>
    <w:p>
      <w:pPr/>
      <w:r>
        <w:rPr>
          <w:rFonts w:ascii="Courier New" w:hAnsi="Courier New"/>
          <w:color w:val="333333"/>
          <w:sz w:val="18"/>
        </w:rPr>
        <w:t># Start using start.sh</w:t>
        <w:br/>
        <w:t>./start.sh</w:t>
      </w:r>
    </w:p>
    <w:p>
      <w:pPr>
        <w:pStyle w:val="Heading3"/>
      </w:pPr>
      <w:r>
        <w:t>Method 2: Using Python Launcher</w:t>
      </w:r>
    </w:p>
    <w:p>
      <w:pPr/>
      <w:r>
        <w:rPr>
          <w:rFonts w:ascii="Courier New" w:hAnsi="Courier New"/>
          <w:color w:val="333333"/>
          <w:sz w:val="18"/>
        </w:rPr>
        <w:t># Start using bootstrap.py (automatically checks dependencies)</w:t>
        <w:br/>
        <w:t>python3 bootstrap.py</w:t>
      </w:r>
    </w:p>
    <w:p>
      <w:pPr>
        <w:pStyle w:val="Heading3"/>
      </w:pPr>
      <w:r>
        <w:t>Method 3: Using Control Script</w:t>
      </w:r>
    </w:p>
    <w:p>
      <w:pPr/>
      <w:r>
        <w:rPr>
          <w:rFonts w:ascii="Courier New" w:hAnsi="Courier New"/>
          <w:color w:val="333333"/>
          <w:sz w:val="18"/>
        </w:rPr>
        <w:t># Manage service using ctl.sh</w:t>
        <w:br/>
        <w:t>./ctl.sh start</w:t>
      </w:r>
    </w:p>
    <w:p>
      <w:pPr>
        <w:pStyle w:val="Heading1"/>
      </w:pPr>
      <w:r>
        <w:t>Startup Parameters</w:t>
      </w:r>
    </w:p>
    <w:p>
      <w:pPr>
        <w:pStyle w:val="Heading2"/>
      </w:pPr>
      <w:r>
        <w:t>Environment Variable Configuration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880"/>
        <w:gridCol w:w="2880"/>
        <w:gridCol w:w="2880"/>
      </w:tblGrid>
      <w:tr>
        <w:tc>
          <w:tcPr>
            <w:tcW w:type="dxa" w:w="2880"/>
          </w:tcPr>
          <w:p>
            <w:r/>
            <w:r>
              <w:rPr>
                <w:b/>
                <w:sz w:val="20"/>
              </w:rPr>
              <w:t>Variable Name</w:t>
            </w:r>
          </w:p>
        </w:tc>
        <w:tc>
          <w:tcPr>
            <w:tcW w:type="dxa" w:w="2880"/>
          </w:tcPr>
          <w:p>
            <w:r/>
            <w:r>
              <w:rPr>
                <w:b/>
                <w:sz w:val="20"/>
              </w:rPr>
              <w:t>Default Value</w:t>
            </w:r>
          </w:p>
        </w:tc>
        <w:tc>
          <w:tcPr>
            <w:tcW w:type="dxa" w:w="2880"/>
          </w:tcPr>
          <w:p>
            <w:r/>
            <w:r>
              <w:rPr>
                <w:b/>
                <w:sz w:val="20"/>
              </w:rPr>
              <w:t>Description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`HERMES_WEBUI_HOST`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`127.0.0.1`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Listening address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`HERMES_WEBUI_PORT`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`8787`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Listening port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`HERMES_HOME`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`~/.hermes`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Hermes main directory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`HERMES_WEBUI_STATE_DIR`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-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State directory path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`HERMES_WEBUI_DEFAULT_WORKSPACE`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-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Default workspace path</w:t>
            </w:r>
          </w:p>
        </w:tc>
      </w:tr>
    </w:tbl>
    <w:p/>
    <w:p>
      <w:pPr>
        <w:pStyle w:val="Heading2"/>
      </w:pPr>
      <w:r>
        <w:t>Startup Options</w:t>
      </w:r>
    </w:p>
    <w:p>
      <w:pPr/>
      <w:r>
        <w:rPr>
          <w:rFonts w:ascii="Courier New" w:hAnsi="Courier New"/>
          <w:color w:val="333333"/>
          <w:sz w:val="18"/>
        </w:rPr>
        <w:t># Start with specific port</w:t>
        <w:br/>
        <w:t>HERMES_WEBUI_PORT=8888 ./start.sh</w:t>
        <w:br/>
        <w:br/>
        <w:t># Start with specific host and port</w:t>
        <w:br/>
        <w:t>HERMES_WEBUI_HOST=0.0.0.0 HERMES_WEBUI_PORT=8787 ./start.sh</w:t>
        <w:br/>
        <w:br/>
        <w:t># Start with custom state directory</w:t>
        <w:br/>
        <w:t>HERMES_WEBUI_STATE_DIR=/tmp/hermes-state ./start.sh</w:t>
      </w:r>
    </w:p>
    <w:p>
      <w:pPr>
        <w:pStyle w:val="Heading1"/>
      </w:pPr>
      <w:r>
        <w:t>Accessing the Interface</w:t>
      </w:r>
    </w:p>
    <w:p>
      <w:r>
        <w:t>After successful startup, access in your browser:</w:t>
      </w:r>
    </w:p>
    <w:p>
      <w:pPr/>
      <w:r>
        <w:rPr>
          <w:rFonts w:ascii="Courier New" w:hAnsi="Courier New"/>
          <w:color w:val="333333"/>
          <w:sz w:val="18"/>
        </w:rPr>
        <w:t>http://localhost:8787</w:t>
      </w:r>
    </w:p>
    <w:p>
      <w:pPr>
        <w:pStyle w:val="Heading2"/>
      </w:pPr>
      <w:r>
        <w:t>First-time Access</w:t>
      </w:r>
    </w:p>
    <w:p>
      <w:pPr>
        <w:pStyle w:val="ListNumber"/>
      </w:pPr>
      <w:r>
        <w:t>Open your browser and navigate to the above address</w:t>
      </w:r>
    </w:p>
    <w:p>
      <w:pPr>
        <w:pStyle w:val="ListNumber"/>
      </w:pPr>
      <w:r>
        <w:t xml:space="preserve">First-time access will enter the </w:t>
      </w:r>
      <w:r>
        <w:rPr>
          <w:b/>
        </w:rPr>
        <w:t>First Run Wizard</w:t>
      </w:r>
    </w:p>
    <w:p>
      <w:pPr>
        <w:pStyle w:val="ListNumber"/>
      </w:pPr>
      <w:r>
        <w:t>Follow the wizard prompts to configure:</w:t>
      </w:r>
    </w:p>
    <w:p>
      <w:pPr>
        <w:pStyle w:val="ListBullet"/>
      </w:pPr>
      <w:r>
        <w:t>AI provider settings (e.g., OpenAI, Anthropic, etc.)</w:t>
      </w:r>
    </w:p>
    <w:p>
      <w:pPr>
        <w:pStyle w:val="ListBullet"/>
      </w:pPr>
      <w:r>
        <w:t>API key configuration</w:t>
      </w:r>
    </w:p>
    <w:p>
      <w:pPr>
        <w:pStyle w:val="ListBullet"/>
      </w:pPr>
      <w:r>
        <w:t>Basic preference settings</w:t>
      </w:r>
    </w:p>
    <w:p>
      <w:pPr>
        <w:pStyle w:val="Heading1"/>
      </w:pPr>
      <w:r>
        <w:t>Docker Deployment</w:t>
      </w:r>
    </w:p>
    <w:p>
      <w:pPr>
        <w:pStyle w:val="Heading2"/>
      </w:pPr>
      <w:r>
        <w:t>Single Container Deployment</w:t>
      </w:r>
    </w:p>
    <w:p>
      <w:pPr/>
      <w:r>
        <w:rPr>
          <w:rFonts w:ascii="Courier New" w:hAnsi="Courier New"/>
          <w:color w:val="333333"/>
          <w:sz w:val="18"/>
        </w:rPr>
        <w:t># Using Docker Compose</w:t>
        <w:br/>
        <w:t>docker-compose up -d</w:t>
        <w:br/>
        <w:br/>
        <w:t># Or using custom configuration</w:t>
        <w:br/>
        <w:t>docker-compose -f docker-compose.custom.yml up -d</w:t>
      </w:r>
    </w:p>
    <w:p>
      <w:pPr>
        <w:pStyle w:val="Heading2"/>
      </w:pPr>
      <w:r>
        <w:t>Multi-container Deployment</w:t>
      </w:r>
    </w:p>
    <w:p>
      <w:pPr/>
      <w:r>
        <w:rPr>
          <w:rFonts w:ascii="Courier New" w:hAnsi="Courier New"/>
          <w:color w:val="333333"/>
          <w:sz w:val="18"/>
        </w:rPr>
        <w:t># Three-container architecture</w:t>
        <w:br/>
        <w:t>docker-compose -f docker-compose.three-container.yml up -d</w:t>
        <w:br/>
        <w:br/>
        <w:t># Two-container architecture</w:t>
        <w:br/>
        <w:t>docker-compose -f docker-compose.two-container.yml up -d</w:t>
      </w:r>
    </w:p>
    <w:p>
      <w:pPr>
        <w:pStyle w:val="Heading1"/>
      </w:pPr>
      <w:r>
        <w:t>Common Issues</w:t>
      </w:r>
    </w:p>
    <w:p>
      <w:pPr>
        <w:pStyle w:val="Heading2"/>
      </w:pPr>
      <w:r>
        <w:t>Port in Use</w:t>
      </w:r>
    </w:p>
    <w:p>
      <w:pPr/>
      <w:r>
        <w:rPr>
          <w:rFonts w:ascii="Courier New" w:hAnsi="Courier New"/>
          <w:color w:val="333333"/>
          <w:sz w:val="18"/>
        </w:rPr>
        <w:t># Check port usage</w:t>
        <w:br/>
        <w:t>lsof -i :8787</w:t>
        <w:br/>
        <w:br/>
        <w:t># Use a different port</w:t>
        <w:br/>
        <w:t>HERMES_WEBUI_PORT=8788 ./start.sh</w:t>
      </w:r>
    </w:p>
    <w:p>
      <w:pPr>
        <w:pStyle w:val="Heading2"/>
      </w:pPr>
      <w:r>
        <w:t>Permission Issues</w:t>
      </w:r>
    </w:p>
    <w:p>
      <w:pPr/>
      <w:r>
        <w:rPr>
          <w:rFonts w:ascii="Courier New" w:hAnsi="Courier New"/>
          <w:color w:val="333333"/>
          <w:sz w:val="18"/>
        </w:rPr>
        <w:t># Ensure scripts have execute permissions</w:t>
        <w:br/>
        <w:t>chmod +x start.sh</w:t>
        <w:br/>
        <w:t>chmod +x ctl.sh</w:t>
        <w:br/>
        <w:t>chmod +x bootstrap.py</w:t>
      </w:r>
    </w:p>
    <w:p>
      <w:pPr>
        <w:pStyle w:val="Heading2"/>
      </w:pPr>
      <w:r>
        <w:t>Missing Dependencies</w:t>
      </w:r>
    </w:p>
    <w:p>
      <w:pPr/>
      <w:r>
        <w:rPr>
          <w:rFonts w:ascii="Courier New" w:hAnsi="Courier New"/>
          <w:color w:val="333333"/>
          <w:sz w:val="18"/>
        </w:rPr>
        <w:t># Install Python dependencies</w:t>
        <w:br/>
        <w:t>pip install -r requirements.txt</w:t>
        <w:br/>
        <w:br/>
        <w:t># Or use a virtual environment</w:t>
        <w:br/>
        <w:t>python3 -m venv venv</w:t>
        <w:br/>
        <w:t>source venv/bin/activate</w:t>
        <w:br/>
        <w:t>pip install -r requirements.txt</w:t>
      </w:r>
    </w:p>
    <w:p>
      <w:pPr>
        <w:pStyle w:val="Heading1"/>
      </w:pPr>
      <w:r>
        <w:t>Stopping the Service</w:t>
      </w:r>
    </w:p>
    <w:p>
      <w:pPr/>
      <w:r>
        <w:rPr>
          <w:rFonts w:ascii="Courier New" w:hAnsi="Courier New"/>
          <w:color w:val="333333"/>
          <w:sz w:val="18"/>
        </w:rPr>
        <w:t># Stop using control script</w:t>
        <w:br/>
        <w:t>./ctl.sh stop</w:t>
        <w:br/>
        <w:br/>
        <w:t># Or find and terminate the process</w:t>
        <w:br/>
        <w:t>pkill -f "python.*server.py"</w:t>
      </w:r>
    </w:p>
    <w:p>
      <w:pPr>
        <w:pStyle w:val="Heading1"/>
      </w:pPr>
      <w:r>
        <w:t>Next Steps</w:t>
      </w:r>
    </w:p>
    <w:p>
      <w:r>
        <w:t>After installation and startup, please refer to:</w:t>
      </w:r>
    </w:p>
    <w:p>
      <w:pPr>
        <w:pStyle w:val="ListBullet"/>
      </w:pPr>
      <w:r>
        <w:rPr>
          <w:b/>
        </w:rPr>
        <w:t>[Overview](01-Overview.md)</w:t>
      </w:r>
      <w:r>
        <w:t xml:space="preserve"> - Understand the interface layout</w:t>
      </w:r>
    </w:p>
    <w:p>
      <w:pPr>
        <w:pStyle w:val="ListBullet"/>
      </w:pPr>
      <w:r>
        <w:rPr>
          <w:b/>
        </w:rPr>
        <w:t>[Page Operations](02-Page-Operations.md)</w:t>
      </w:r>
      <w:r>
        <w:t xml:space="preserve"> - Learn specific operations</w:t>
      </w:r>
    </w:p>
    <w:p>
      <w:r>
        <w:br w:type="page"/>
      </w:r>
    </w:p>
    <w:p>
      <w:pPr>
        <w:pStyle w:val="Title"/>
      </w:pPr>
      <w:r>
        <w:t>BitSeek Claw Overview</w:t>
      </w:r>
    </w:p>
    <w:p>
      <w:r>
        <w:t>BitSeek Claw features a modern three-panel layout design, providing an intuitive user interface. Below is an introduction to the overall interface structure.</w:t>
      </w:r>
    </w:p>
    <w:p>
      <w:pPr>
        <w:pStyle w:val="Heading1"/>
      </w:pPr>
      <w:r>
        <w:t>Interface Layout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main-pag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t>The BitSeek Claw interface is divided into three main areas:</w:t>
      </w:r>
    </w:p>
    <w:p>
      <w:pPr>
        <w:pStyle w:val="ListNumber"/>
      </w:pPr>
      <w:r>
        <w:rPr>
          <w:b/>
        </w:rPr>
        <w:t>Top Navigation Bar</w:t>
      </w:r>
      <w:r>
        <w:t xml:space="preserve"> - Function module switching</w:t>
      </w:r>
    </w:p>
    <w:p>
      <w:pPr>
        <w:pStyle w:val="ListNumber"/>
      </w:pPr>
      <w:r>
        <w:rPr>
          <w:b/>
        </w:rPr>
        <w:t>Left Sidebar</w:t>
      </w:r>
      <w:r>
        <w:t xml:space="preserve"> - Session management and navigation</w:t>
      </w:r>
    </w:p>
    <w:p>
      <w:pPr>
        <w:pStyle w:val="ListNumber"/>
      </w:pPr>
      <w:r>
        <w:rPr>
          <w:b/>
        </w:rPr>
        <w:t>Central Main Area</w:t>
      </w:r>
      <w:r>
        <w:t xml:space="preserve"> - Chat and workspace</w:t>
      </w:r>
    </w:p>
    <w:p>
      <w:pPr>
        <w:pStyle w:val="ListNumber"/>
      </w:pPr>
      <w:r>
        <w:rPr>
          <w:b/>
        </w:rPr>
        <w:t>Right Panel</w:t>
      </w:r>
      <w:r>
        <w:t xml:space="preserve"> - File browsing (optional)</w:t>
      </w:r>
    </w:p>
    <w:p>
      <w:pPr>
        <w:pStyle w:val="Heading1"/>
      </w:pPr>
      <w:r>
        <w:t>Top Navigation Bar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37198" cy="381000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navigation-bar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7198" cy="3810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t>The navigation bar is located at the top of the page and contains the following function modules: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880"/>
        <w:gridCol w:w="2880"/>
        <w:gridCol w:w="2880"/>
      </w:tblGrid>
      <w:tr>
        <w:tc>
          <w:tcPr>
            <w:tcW w:type="dxa" w:w="2880"/>
          </w:tcPr>
          <w:p>
            <w:r/>
            <w:r>
              <w:rPr>
                <w:b/>
                <w:sz w:val="20"/>
              </w:rPr>
              <w:t>Icon</w:t>
            </w:r>
          </w:p>
        </w:tc>
        <w:tc>
          <w:tcPr>
            <w:tcW w:type="dxa" w:w="2880"/>
          </w:tcPr>
          <w:p>
            <w:r/>
            <w:r>
              <w:rPr>
                <w:b/>
                <w:sz w:val="20"/>
              </w:rPr>
              <w:t>Name</w:t>
            </w:r>
          </w:p>
        </w:tc>
        <w:tc>
          <w:tcPr>
            <w:tcW w:type="dxa" w:w="2880"/>
          </w:tcPr>
          <w:p>
            <w:r/>
            <w:r>
              <w:rPr>
                <w:b/>
                <w:sz w:val="20"/>
              </w:rPr>
              <w:t>Description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💬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Chat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Communicate with AI through dialogue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👥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AI Colleagues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Manage and interact with multiple AI agents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📋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Tasks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View and manage task lists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📊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Kanban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Task kanban view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⚡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Skills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Manage AI skill library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🧠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Memory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View and manage AI memory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📁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Workspace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File and project management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⚙️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Profiles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Agent configuration management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✅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Todos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Todo item management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📈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Insights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Usage statistics and insights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📊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Hermes Dashboard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System monitoring panel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📝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Logs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System log viewing</w:t>
            </w:r>
          </w:p>
        </w:tc>
      </w:tr>
      <w:tr>
        <w:tc>
          <w:tcPr>
            <w:tcW w:type="dxa" w:w="2880"/>
          </w:tcPr>
          <w:p>
            <w:r/>
            <w:r>
              <w:rPr>
                <w:sz w:val="20"/>
              </w:rPr>
              <w:t>⚙️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Settings</w:t>
            </w:r>
          </w:p>
        </w:tc>
        <w:tc>
          <w:tcPr>
            <w:tcW w:type="dxa" w:w="2880"/>
          </w:tcPr>
          <w:p>
            <w:r/>
            <w:r>
              <w:rPr>
                <w:sz w:val="20"/>
              </w:rPr>
              <w:t>System settings</w:t>
            </w:r>
          </w:p>
        </w:tc>
      </w:tr>
    </w:tbl>
    <w:p/>
    <w:p>
      <w:pPr>
        <w:pStyle w:val="Heading1"/>
      </w:pPr>
      <w:r>
        <w:t>Left Sidebar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1498370" cy="381000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idebar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98370" cy="3810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t>The left sidebar provides session management and quick navigation:</w:t>
      </w:r>
    </w:p>
    <w:p>
      <w:pPr>
        <w:pStyle w:val="Heading2"/>
      </w:pPr>
      <w:r>
        <w:t>Session Management</w:t>
      </w:r>
    </w:p>
    <w:p>
      <w:pPr>
        <w:pStyle w:val="ListBullet"/>
      </w:pPr>
      <w:r>
        <w:rPr>
          <w:b/>
        </w:rPr>
        <w:t>New Conversation</w:t>
      </w:r>
      <w:r>
        <w:t xml:space="preserve"> - Create a new chat session</w:t>
      </w:r>
    </w:p>
    <w:p>
      <w:pPr>
        <w:pStyle w:val="ListBullet"/>
      </w:pPr>
      <w:r>
        <w:rPr>
          <w:b/>
        </w:rPr>
        <w:t>Filter Conversations</w:t>
      </w:r>
      <w:r>
        <w:t xml:space="preserve"> - Filter sessions by keywords</w:t>
      </w:r>
    </w:p>
    <w:p>
      <w:pPr>
        <w:pStyle w:val="ListBullet"/>
      </w:pPr>
      <w:r>
        <w:rPr>
          <w:b/>
        </w:rPr>
        <w:t>Session List</w:t>
      </w:r>
      <w:r>
        <w:t xml:space="preserve"> - Displays all historical sessions</w:t>
      </w:r>
    </w:p>
    <w:p>
      <w:pPr>
        <w:pStyle w:val="ListBullet"/>
      </w:pPr>
      <w:r>
        <w:t>Grouped by time (today, yesterday, last week, etc.)</w:t>
      </w:r>
    </w:p>
    <w:p>
      <w:pPr>
        <w:pStyle w:val="ListBullet"/>
      </w:pPr>
      <w:r>
        <w:t>Each session shows title and last active time</w:t>
      </w:r>
    </w:p>
    <w:p>
      <w:pPr>
        <w:pStyle w:val="ListBullet"/>
      </w:pPr>
      <w:r>
        <w:t>Right-click menu provides more operations</w:t>
      </w:r>
    </w:p>
    <w:p>
      <w:pPr>
        <w:pStyle w:val="Heading2"/>
      </w:pPr>
      <w:r>
        <w:t>Project Management</w:t>
      </w:r>
    </w:p>
    <w:p>
      <w:pPr>
        <w:pStyle w:val="ListBullet"/>
      </w:pPr>
      <w:r>
        <w:rPr>
          <w:b/>
        </w:rPr>
        <w:t>All</w:t>
      </w:r>
      <w:r>
        <w:t xml:space="preserve"> - View all sessions</w:t>
      </w:r>
    </w:p>
    <w:p>
      <w:pPr>
        <w:pStyle w:val="ListBullet"/>
      </w:pPr>
      <w:r>
        <w:rPr>
          <w:b/>
        </w:rPr>
        <w:t>Unassigned</w:t>
      </w:r>
      <w:r>
        <w:t xml:space="preserve"> - View sessions without assigned projects</w:t>
      </w:r>
    </w:p>
    <w:p>
      <w:pPr>
        <w:pStyle w:val="ListBullet"/>
      </w:pPr>
      <w:r>
        <w:rPr>
          <w:b/>
        </w:rPr>
        <w:t>New Project</w:t>
      </w:r>
      <w:r>
        <w:t xml:space="preserve"> - Create new project group</w:t>
      </w:r>
    </w:p>
    <w:p>
      <w:pPr>
        <w:pStyle w:val="Heading1"/>
      </w:pPr>
      <w:r>
        <w:t>Central Main Area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3030965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t-area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0309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t>The central main area is the primary workspace, displaying different content based on the currently selected function module:</w:t>
      </w:r>
    </w:p>
    <w:p>
      <w:pPr>
        <w:pStyle w:val="Heading2"/>
      </w:pPr>
      <w:r>
        <w:t>Chat Interface</w:t>
      </w:r>
    </w:p>
    <w:p>
      <w:pPr>
        <w:pStyle w:val="ListBullet"/>
      </w:pPr>
      <w:r>
        <w:rPr>
          <w:b/>
        </w:rPr>
        <w:t>Welcome Message</w:t>
      </w:r>
      <w:r>
        <w:t xml:space="preserve"> - Displays guide questions</w:t>
      </w:r>
    </w:p>
    <w:p>
      <w:pPr>
        <w:pStyle w:val="ListBullet"/>
      </w:pPr>
      <w:r>
        <w:rPr>
          <w:b/>
        </w:rPr>
        <w:t>Message Input Box</w:t>
      </w:r>
      <w:r>
        <w:t xml:space="preserve"> - Enter messages to communicate with AI</w:t>
      </w:r>
    </w:p>
    <w:p>
      <w:pPr>
        <w:pStyle w:val="ListBullet"/>
      </w:pPr>
      <w:r>
        <w:rPr>
          <w:b/>
        </w:rPr>
        <w:t>Quick Actions</w:t>
      </w:r>
      <w:r>
        <w:t xml:space="preserve"> - File selection, dictation, and other functions</w:t>
      </w:r>
    </w:p>
    <w:p>
      <w:pPr>
        <w:pStyle w:val="ListBullet"/>
      </w:pPr>
      <w:r>
        <w:rPr>
          <w:b/>
        </w:rPr>
        <w:t>Context Information</w:t>
      </w:r>
      <w:r>
        <w:t xml:space="preserve"> - Shows current model, workspace, etc.</w:t>
      </w:r>
    </w:p>
    <w:p>
      <w:pPr>
        <w:pStyle w:val="Heading2"/>
      </w:pPr>
      <w:r>
        <w:t>Other Function Interfaces</w:t>
      </w:r>
    </w:p>
    <w:p>
      <w:pPr>
        <w:pStyle w:val="ListBullet"/>
      </w:pPr>
      <w:r>
        <w:t>Task management, kanban view, skills management, etc.</w:t>
      </w:r>
    </w:p>
    <w:p>
      <w:pPr>
        <w:pStyle w:val="ListBullet"/>
      </w:pPr>
      <w:r>
        <w:t>Each function module has its own dedicated interface layout</w:t>
      </w:r>
    </w:p>
    <w:p>
      <w:pPr>
        <w:pStyle w:val="Heading1"/>
      </w:pPr>
      <w:r>
        <w:t>Right Workspace Panel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944090" cy="381000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workspace-panel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44090" cy="3810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t>The right workspace panel provides file management functions:</w:t>
      </w:r>
    </w:p>
    <w:p>
      <w:pPr>
        <w:pStyle w:val="Heading2"/>
      </w:pPr>
      <w:r>
        <w:t>File Browser</w:t>
      </w:r>
    </w:p>
    <w:p>
      <w:pPr>
        <w:pStyle w:val="ListBullet"/>
      </w:pPr>
      <w:r>
        <w:rPr>
          <w:b/>
        </w:rPr>
        <w:t>File List</w:t>
      </w:r>
      <w:r>
        <w:t xml:space="preserve"> - Displays files and folders in the workspace</w:t>
      </w:r>
    </w:p>
    <w:p>
      <w:pPr>
        <w:pStyle w:val="ListBullet"/>
      </w:pPr>
      <w:r>
        <w:rPr>
          <w:b/>
        </w:rPr>
        <w:t>File Operations</w:t>
      </w:r>
      <w:r>
        <w:t xml:space="preserve"> - Create new files, folders, refresh, etc.</w:t>
      </w:r>
    </w:p>
    <w:p>
      <w:pPr>
        <w:pStyle w:val="ListBullet"/>
      </w:pPr>
      <w:r>
        <w:rPr>
          <w:b/>
        </w:rPr>
        <w:t>File Preview</w:t>
      </w:r>
      <w:r>
        <w:t xml:space="preserve"> - Click on a file to preview its content</w:t>
      </w:r>
    </w:p>
    <w:p>
      <w:pPr>
        <w:pStyle w:val="Heading2"/>
      </w:pPr>
      <w:r>
        <w:t>Function Tabs</w:t>
      </w:r>
    </w:p>
    <w:p>
      <w:pPr>
        <w:pStyle w:val="ListBullet"/>
      </w:pPr>
      <w:r>
        <w:rPr>
          <w:b/>
        </w:rPr>
        <w:t>Files</w:t>
      </w:r>
      <w:r>
        <w:t xml:space="preserve"> - File browser</w:t>
      </w:r>
    </w:p>
    <w:p>
      <w:pPr>
        <w:pStyle w:val="ListBullet"/>
      </w:pPr>
      <w:r>
        <w:rPr>
          <w:b/>
        </w:rPr>
        <w:t>Artifacts</w:t>
      </w:r>
      <w:r>
        <w:t xml:space="preserve"> - Generated artifacts and content</w:t>
      </w:r>
    </w:p>
    <w:p>
      <w:pPr>
        <w:pStyle w:val="Heading1"/>
      </w:pPr>
      <w:r>
        <w:t>Bottom Control Bar</w:t>
      </w:r>
    </w:p>
    <w:p>
      <w:r>
        <w:t>The bottom control bar provides session-level controls:</w:t>
      </w:r>
    </w:p>
    <w:p>
      <w:pPr>
        <w:pStyle w:val="Heading2"/>
      </w:pPr>
      <w:r>
        <w:t>Model Selection</w:t>
      </w:r>
    </w:p>
    <w:p>
      <w:pPr>
        <w:pStyle w:val="ListBullet"/>
      </w:pPr>
      <w:r>
        <w:rPr>
          <w:b/>
        </w:rPr>
        <w:t>AI Model</w:t>
      </w:r>
      <w:r>
        <w:t xml:space="preserve"> - Switch between different AI models</w:t>
      </w:r>
    </w:p>
    <w:p>
      <w:pPr>
        <w:pStyle w:val="ListBullet"/>
      </w:pPr>
      <w:r>
        <w:rPr>
          <w:b/>
        </w:rPr>
        <w:t>Reasoning Effort</w:t>
      </w:r>
      <w:r>
        <w:t xml:space="preserve"> - Adjust AI reasoning intensity</w:t>
      </w:r>
    </w:p>
    <w:p>
      <w:pPr>
        <w:pStyle w:val="ListBullet"/>
      </w:pPr>
      <w:r>
        <w:rPr>
          <w:b/>
        </w:rPr>
        <w:t>Profile</w:t>
      </w:r>
      <w:r>
        <w:t xml:space="preserve"> - Switch user profiles</w:t>
      </w:r>
    </w:p>
    <w:p>
      <w:pPr>
        <w:pStyle w:val="Heading2"/>
      </w:pPr>
      <w:r>
        <w:t>Message Actions</w:t>
      </w:r>
    </w:p>
    <w:p>
      <w:pPr>
        <w:pStyle w:val="ListBullet"/>
      </w:pPr>
      <w:r>
        <w:rPr>
          <w:b/>
        </w:rPr>
        <w:t>Send Button</w:t>
      </w:r>
      <w:r>
        <w:t xml:space="preserve"> - Send the entered message</w:t>
      </w:r>
    </w:p>
    <w:p>
      <w:pPr>
        <w:pStyle w:val="ListBullet"/>
      </w:pPr>
      <w:r>
        <w:rPr>
          <w:b/>
        </w:rPr>
        <w:t>File Attachment</w:t>
      </w:r>
      <w:r>
        <w:t xml:space="preserve"> - Attach files to messages</w:t>
      </w:r>
    </w:p>
    <w:p>
      <w:pPr>
        <w:pStyle w:val="ListBullet"/>
      </w:pPr>
      <w:r>
        <w:rPr>
          <w:b/>
        </w:rPr>
        <w:t>Dictation</w:t>
      </w:r>
      <w:r>
        <w:t xml:space="preserve"> - Voice input support</w:t>
      </w:r>
    </w:p>
    <w:p>
      <w:pPr>
        <w:pStyle w:val="Heading1"/>
      </w:pPr>
      <w:r>
        <w:t>Themes and Appearance</w:t>
      </w:r>
    </w:p>
    <w:p>
      <w:r>
        <w:t>BitSeek Claw supports multiple themes:</w:t>
      </w:r>
    </w:p>
    <w:p>
      <w:pPr>
        <w:pStyle w:val="ListBullet"/>
      </w:pPr>
      <w:r>
        <w:rPr>
          <w:b/>
        </w:rPr>
        <w:t>Dark Theme</w:t>
      </w:r>
      <w:r>
        <w:t xml:space="preserve"> - Default theme, comfortable for eyes</w:t>
      </w:r>
    </w:p>
    <w:p>
      <w:pPr>
        <w:pStyle w:val="ListBullet"/>
      </w:pPr>
      <w:r>
        <w:rPr>
          <w:b/>
        </w:rPr>
        <w:t>Light Theme</w:t>
      </w:r>
      <w:r>
        <w:t xml:space="preserve"> - Bright and refreshing interface</w:t>
      </w:r>
    </w:p>
    <w:p>
      <w:pPr>
        <w:pStyle w:val="ListBullet"/>
      </w:pPr>
      <w:r>
        <w:rPr>
          <w:b/>
        </w:rPr>
        <w:t>Custom Themes</w:t>
      </w:r>
      <w:r>
        <w:t xml:space="preserve"> - Supports custom color schemes</w:t>
      </w:r>
    </w:p>
    <w:p>
      <w:pPr>
        <w:pStyle w:val="Heading1"/>
      </w:pPr>
      <w:r>
        <w:t>Responsive Design</w:t>
      </w:r>
    </w:p>
    <w:p>
      <w:r>
        <w:t>The interface supports different screen sizes:</w:t>
      </w:r>
    </w:p>
    <w:p>
      <w:pPr>
        <w:pStyle w:val="ListBullet"/>
      </w:pPr>
      <w:r>
        <w:rPr>
          <w:b/>
        </w:rPr>
        <w:t>Desktop</w:t>
      </w:r>
      <w:r>
        <w:t xml:space="preserve"> - Complete three-panel layout</w:t>
      </w:r>
    </w:p>
    <w:p>
      <w:pPr>
        <w:pStyle w:val="ListBullet"/>
      </w:pPr>
      <w:r>
        <w:rPr>
          <w:b/>
        </w:rPr>
        <w:t>Tablet</w:t>
      </w:r>
      <w:r>
        <w:t xml:space="preserve"> - Collapsible sidebar</w:t>
      </w:r>
    </w:p>
    <w:p>
      <w:pPr>
        <w:pStyle w:val="ListBullet"/>
      </w:pPr>
      <w:r>
        <w:rPr>
          <w:b/>
        </w:rPr>
        <w:t>Mobile</w:t>
      </w:r>
      <w:r>
        <w:t xml:space="preserve"> - Single-column layout, adapted for phone screens</w:t>
      </w:r>
    </w:p>
    <w:p>
      <w:pPr>
        <w:pStyle w:val="Heading1"/>
      </w:pPr>
      <w:r>
        <w:t>Keyboard Shortcuts</w:t>
      </w:r>
    </w:p>
    <w:p>
      <w:r>
        <w:t>Common keyboard shortcuts:</w:t>
      </w:r>
    </w:p>
    <w:p>
      <w:pPr>
        <w:pStyle w:val="ListBullet"/>
      </w:pPr>
      <w:r>
        <w:rPr>
          <w:rFonts w:ascii="Courier New" w:hAnsi="Courier New"/>
          <w:color w:val="C7254E"/>
          <w:sz w:val="18"/>
        </w:rPr>
        <w:t>Ctrl/Cmd + N</w:t>
      </w:r>
      <w:r>
        <w:t xml:space="preserve"> - New conversation</w:t>
      </w:r>
    </w:p>
    <w:p>
      <w:pPr>
        <w:pStyle w:val="ListBullet"/>
      </w:pPr>
      <w:r>
        <w:rPr>
          <w:rFonts w:ascii="Courier New" w:hAnsi="Courier New"/>
          <w:color w:val="C7254E"/>
          <w:sz w:val="18"/>
        </w:rPr>
        <w:t>Ctrl/Cmd + /</w:t>
      </w:r>
      <w:r>
        <w:t xml:space="preserve"> - Focus search box</w:t>
      </w:r>
    </w:p>
    <w:p>
      <w:pPr>
        <w:pStyle w:val="ListBullet"/>
      </w:pPr>
      <w:r>
        <w:rPr>
          <w:rFonts w:ascii="Courier New" w:hAnsi="Courier New"/>
          <w:color w:val="C7254E"/>
          <w:sz w:val="18"/>
        </w:rPr>
        <w:t>Ctrl/Cmd + Enter</w:t>
      </w:r>
      <w:r>
        <w:t xml:space="preserve"> - Send message</w:t>
      </w:r>
    </w:p>
    <w:p>
      <w:pPr>
        <w:pStyle w:val="ListBullet"/>
      </w:pPr>
      <w:r>
        <w:rPr>
          <w:rFonts w:ascii="Courier New" w:hAnsi="Courier New"/>
          <w:color w:val="C7254E"/>
          <w:sz w:val="18"/>
        </w:rPr>
        <w:t>Esc</w:t>
      </w:r>
      <w:r>
        <w:t xml:space="preserve"> - Close popup or cancel operation</w:t>
      </w:r>
    </w:p>
    <w:p>
      <w:pPr>
        <w:pStyle w:val="Heading1"/>
      </w:pPr>
      <w:r>
        <w:t>Next Steps</w:t>
      </w:r>
    </w:p>
    <w:p>
      <w:r>
        <w:t>After understanding the overall layout, please refer to:</w:t>
      </w:r>
    </w:p>
    <w:p>
      <w:pPr>
        <w:pStyle w:val="ListBullet"/>
      </w:pPr>
      <w:r>
        <w:rPr>
          <w:b/>
        </w:rPr>
        <w:t>[Page Operations](02-Page-Operations.md)</w:t>
      </w:r>
      <w:r>
        <w:t xml:space="preserve"> - Detailed operation guide for each function module</w:t>
      </w:r>
    </w:p>
    <w:p>
      <w:r>
        <w:br w:type="page"/>
      </w:r>
    </w:p>
    <w:p>
      <w:pPr>
        <w:pStyle w:val="Title"/>
      </w:pPr>
      <w:r>
        <w:t>BitSeek Claw Page Operations Guide</w:t>
      </w:r>
    </w:p>
    <w:p>
      <w:r>
        <w:t>This guide provides detailed instructions on how to operate each function module of BitSeek Claw.</w:t>
      </w:r>
    </w:p>
    <w:p>
      <w:pPr>
        <w:pStyle w:val="Heading1"/>
      </w:pPr>
      <w:r>
        <w:t>Table of Contents</w:t>
      </w:r>
    </w:p>
    <w:p>
      <w:pPr>
        <w:pStyle w:val="ListNumber"/>
      </w:pPr>
      <w:r>
        <w:rPr>
          <w:color w:val="0066CC"/>
          <w:u w:val="single"/>
        </w:rPr>
        <w:t>Chat Function</w:t>
      </w:r>
    </w:p>
    <w:p>
      <w:pPr>
        <w:pStyle w:val="ListNumber"/>
      </w:pPr>
      <w:r>
        <w:rPr>
          <w:color w:val="0066CC"/>
          <w:u w:val="single"/>
        </w:rPr>
        <w:t>AI Colleagues</w:t>
      </w:r>
    </w:p>
    <w:p>
      <w:pPr>
        <w:pStyle w:val="ListNumber"/>
      </w:pPr>
      <w:r>
        <w:rPr>
          <w:color w:val="0066CC"/>
          <w:u w:val="single"/>
        </w:rPr>
        <w:t>Task Management</w:t>
      </w:r>
    </w:p>
    <w:p>
      <w:pPr>
        <w:pStyle w:val="ListNumber"/>
      </w:pPr>
      <w:r>
        <w:rPr>
          <w:color w:val="0066CC"/>
          <w:u w:val="single"/>
        </w:rPr>
        <w:t>Kanban View</w:t>
      </w:r>
    </w:p>
    <w:p>
      <w:pPr>
        <w:pStyle w:val="ListNumber"/>
      </w:pPr>
      <w:r>
        <w:rPr>
          <w:color w:val="0066CC"/>
          <w:u w:val="single"/>
        </w:rPr>
        <w:t>Skills Management</w:t>
      </w:r>
    </w:p>
    <w:p>
      <w:pPr>
        <w:pStyle w:val="ListNumber"/>
      </w:pPr>
      <w:r>
        <w:rPr>
          <w:color w:val="0066CC"/>
          <w:u w:val="single"/>
        </w:rPr>
        <w:t>Memory Management</w:t>
      </w:r>
    </w:p>
    <w:p>
      <w:pPr>
        <w:pStyle w:val="ListNumber"/>
      </w:pPr>
      <w:r>
        <w:rPr>
          <w:color w:val="0066CC"/>
          <w:u w:val="single"/>
        </w:rPr>
        <w:t>Settings Configuration</w:t>
      </w:r>
    </w:p>
    <w:p>
      <w:pPr>
        <w:spacing w:before="120" w:after="120"/>
      </w:pPr>
    </w:p>
    <w:p>
      <w:pPr>
        <w:pStyle w:val="Heading1"/>
      </w:pPr>
      <w:r>
        <w:t>Chat Function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3030965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t-area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0309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t>Chat is the core function of BitSeek Claw, used for communicating with AI through dialogue.</w:t>
      </w:r>
    </w:p>
    <w:p>
      <w:pPr>
        <w:pStyle w:val="Heading2"/>
      </w:pPr>
      <w:r>
        <w:t>Sending Messages</w:t>
      </w:r>
    </w:p>
    <w:p>
      <w:pPr>
        <w:pStyle w:val="ListNumber"/>
      </w:pPr>
      <w:r>
        <w:rPr>
          <w:b/>
        </w:rPr>
        <w:t>Enter Message</w:t>
      </w:r>
    </w:p>
    <w:p>
      <w:pPr>
        <w:pStyle w:val="ListBullet"/>
      </w:pPr>
      <w:r>
        <w:t>Type text in the message input box at the bottom</w:t>
      </w:r>
    </w:p>
    <w:p>
      <w:pPr>
        <w:pStyle w:val="ListBullet"/>
      </w:pPr>
      <w:r>
        <w:t xml:space="preserve">Supports multi-line input (press </w:t>
      </w:r>
      <w:r>
        <w:rPr>
          <w:rFonts w:ascii="Courier New" w:hAnsi="Courier New"/>
          <w:color w:val="C7254E"/>
          <w:sz w:val="18"/>
        </w:rPr>
        <w:t>Shift + Enter</w:t>
      </w:r>
      <w:r>
        <w:t xml:space="preserve"> for new line)</w:t>
      </w:r>
    </w:p>
    <w:p>
      <w:pPr>
        <w:pStyle w:val="ListNumber"/>
      </w:pPr>
      <w:r>
        <w:rPr>
          <w:b/>
        </w:rPr>
        <w:t>Send Message</w:t>
      </w:r>
    </w:p>
    <w:p>
      <w:pPr>
        <w:pStyle w:val="ListBullet"/>
      </w:pPr>
      <w:r>
        <w:t>Click the send button 📤</w:t>
      </w:r>
    </w:p>
    <w:p>
      <w:pPr>
        <w:pStyle w:val="ListBullet"/>
      </w:pPr>
      <w:r>
        <w:t xml:space="preserve">Or press </w:t>
      </w:r>
      <w:r>
        <w:rPr>
          <w:rFonts w:ascii="Courier New" w:hAnsi="Courier New"/>
          <w:color w:val="C7254E"/>
          <w:sz w:val="18"/>
        </w:rPr>
        <w:t>Enter</w:t>
      </w:r>
      <w:r>
        <w:t xml:space="preserve"> key to send</w:t>
      </w:r>
    </w:p>
    <w:p>
      <w:pPr>
        <w:pStyle w:val="ListBullet"/>
      </w:pPr>
      <w:r>
        <w:t xml:space="preserve">Or press </w:t>
      </w:r>
      <w:r>
        <w:rPr>
          <w:rFonts w:ascii="Courier New" w:hAnsi="Courier New"/>
          <w:color w:val="C7254E"/>
          <w:sz w:val="18"/>
        </w:rPr>
        <w:t>Ctrl/Cmd + Enter</w:t>
      </w:r>
      <w:r>
        <w:t xml:space="preserve"> to send</w:t>
      </w:r>
    </w:p>
    <w:p>
      <w:pPr>
        <w:pStyle w:val="ListNumber"/>
      </w:pPr>
      <w:r>
        <w:rPr>
          <w:b/>
        </w:rPr>
        <w:t>Quick Actions</w:t>
      </w:r>
    </w:p>
    <w:p>
      <w:pPr>
        <w:pStyle w:val="ListBullet"/>
      </w:pPr>
      <w:r>
        <w:t xml:space="preserve">📎 </w:t>
      </w:r>
      <w:r>
        <w:rPr>
          <w:b/>
        </w:rPr>
        <w:t>Select File</w:t>
      </w:r>
      <w:r>
        <w:t xml:space="preserve"> - Attach files to messages</w:t>
      </w:r>
    </w:p>
    <w:p>
      <w:pPr>
        <w:pStyle w:val="ListBullet"/>
      </w:pPr>
      <w:r>
        <w:t xml:space="preserve">🎤 </w:t>
      </w:r>
      <w:r>
        <w:rPr>
          <w:b/>
        </w:rPr>
        <w:t>Dictation</w:t>
      </w:r>
      <w:r>
        <w:t xml:space="preserve"> - Voice input</w:t>
      </w:r>
    </w:p>
    <w:p>
      <w:pPr>
        <w:pStyle w:val="ListBullet"/>
      </w:pPr>
      <w:r>
        <w:t xml:space="preserve">⚡ </w:t>
      </w:r>
      <w:r>
        <w:rPr>
          <w:b/>
        </w:rPr>
        <w:t>Quick Commands</w:t>
      </w:r>
      <w:r>
        <w:t xml:space="preserve"> - Insert preset commands</w:t>
      </w:r>
    </w:p>
    <w:p>
      <w:pPr>
        <w:pStyle w:val="Heading2"/>
      </w:pPr>
      <w:r>
        <w:t>Session Management</w:t>
      </w:r>
    </w:p>
    <w:p>
      <w:pPr>
        <w:pStyle w:val="Heading3"/>
      </w:pPr>
      <w:r>
        <w:t>New Conversation</w:t>
      </w:r>
    </w:p>
    <w:p>
      <w:pPr>
        <w:pStyle w:val="ListNumber"/>
      </w:pPr>
      <w:r>
        <w:t xml:space="preserve">Click the </w:t>
      </w:r>
      <w:r>
        <w:rPr>
          <w:b/>
        </w:rPr>
        <w:t>"New Conversation"</w:t>
      </w:r>
      <w:r>
        <w:t xml:space="preserve"> button in the left sidebar</w:t>
      </w:r>
    </w:p>
    <w:p>
      <w:pPr>
        <w:pStyle w:val="Heading3"/>
      </w:pPr>
      <w:r>
        <w:t>Switch Conversations</w:t>
      </w:r>
    </w:p>
    <w:p>
      <w:pPr>
        <w:pStyle w:val="ListNumber"/>
      </w:pPr>
      <w:r>
        <w:t>Click on the conversation you want to switch to in the session list in the left sidebar</w:t>
      </w:r>
    </w:p>
    <w:p>
      <w:pPr>
        <w:pStyle w:val="ListNumber"/>
      </w:pPr>
      <w:r>
        <w:t>Sessions are grouped by time (today, yesterday, last week, etc.)</w:t>
      </w:r>
    </w:p>
    <w:p>
      <w:pPr>
        <w:pStyle w:val="Heading3"/>
      </w:pPr>
      <w:r>
        <w:t>Filter Conversations</w:t>
      </w:r>
    </w:p>
    <w:p>
      <w:pPr>
        <w:pStyle w:val="ListNumber"/>
      </w:pPr>
      <w:r>
        <w:t>Use the search box to enter keywords for filtering</w:t>
      </w:r>
    </w:p>
    <w:p>
      <w:pPr>
        <w:pStyle w:val="ListNumber"/>
      </w:pPr>
      <w:r>
        <w:t>Or use tags for filtering</w:t>
      </w:r>
    </w:p>
    <w:p>
      <w:pPr>
        <w:pStyle w:val="Heading3"/>
      </w:pPr>
      <w:r>
        <w:t>Conversation Operations</w:t>
      </w:r>
    </w:p>
    <w:p>
      <w:pPr>
        <w:pStyle w:val="ListBullet"/>
      </w:pPr>
      <w:r>
        <w:rPr>
          <w:b/>
        </w:rPr>
        <w:t>Rename</w:t>
      </w:r>
      <w:r>
        <w:t xml:space="preserve"> - Right-click conversation → Rename</w:t>
      </w:r>
    </w:p>
    <w:p>
      <w:pPr>
        <w:pStyle w:val="ListBullet"/>
      </w:pPr>
      <w:r>
        <w:rPr>
          <w:b/>
        </w:rPr>
        <w:t>Delete</w:t>
      </w:r>
      <w:r>
        <w:t xml:space="preserve"> - Right-click conversation → Delete</w:t>
      </w:r>
    </w:p>
    <w:p>
      <w:pPr>
        <w:pStyle w:val="ListBullet"/>
      </w:pPr>
      <w:r>
        <w:rPr>
          <w:b/>
        </w:rPr>
        <w:t>Export</w:t>
      </w:r>
      <w:r>
        <w:t xml:space="preserve"> - Right-click conversation → Export as Markdown</w:t>
      </w:r>
    </w:p>
    <w:p>
      <w:pPr>
        <w:pStyle w:val="Heading2"/>
      </w:pPr>
      <w:r>
        <w:t>Message Operations</w:t>
      </w:r>
    </w:p>
    <w:p>
      <w:pPr>
        <w:pStyle w:val="Heading3"/>
      </w:pPr>
      <w:r>
        <w:t>Edit Message</w:t>
      </w:r>
    </w:p>
    <w:p>
      <w:pPr>
        <w:pStyle w:val="ListNumber"/>
      </w:pPr>
      <w:r>
        <w:t>Hover over the message</w:t>
      </w:r>
    </w:p>
    <w:p>
      <w:pPr>
        <w:pStyle w:val="ListNumber"/>
      </w:pPr>
      <w:r>
        <w:t>Click the edit icon ✏️</w:t>
      </w:r>
    </w:p>
    <w:p>
      <w:pPr>
        <w:pStyle w:val="ListNumber"/>
      </w:pPr>
      <w:r>
        <w:t>Modify the content and save</w:t>
      </w:r>
    </w:p>
    <w:p>
      <w:pPr>
        <w:pStyle w:val="Heading3"/>
      </w:pPr>
      <w:r>
        <w:t>Copy Message</w:t>
      </w:r>
    </w:p>
    <w:p>
      <w:pPr>
        <w:pStyle w:val="ListNumber"/>
      </w:pPr>
      <w:r>
        <w:t>Hover over the message</w:t>
      </w:r>
    </w:p>
    <w:p>
      <w:pPr>
        <w:pStyle w:val="ListNumber"/>
      </w:pPr>
      <w:r>
        <w:t>Click the copy icon 📋</w:t>
      </w:r>
    </w:p>
    <w:p>
      <w:pPr>
        <w:pStyle w:val="ListNumber"/>
      </w:pPr>
      <w:r>
        <w:t>The message will be copied to clipboard</w:t>
      </w:r>
    </w:p>
    <w:p>
      <w:pPr>
        <w:pStyle w:val="Heading3"/>
      </w:pPr>
      <w:r>
        <w:t>Quote Message</w:t>
      </w:r>
    </w:p>
    <w:p>
      <w:pPr>
        <w:pStyle w:val="ListNumber"/>
      </w:pPr>
      <w:r>
        <w:t>Hover over the message</w:t>
      </w:r>
    </w:p>
    <w:p>
      <w:pPr>
        <w:pStyle w:val="ListNumber"/>
      </w:pPr>
      <w:r>
        <w:t>Click the quote icon 💬</w:t>
      </w:r>
    </w:p>
    <w:p>
      <w:pPr>
        <w:pStyle w:val="ListNumber"/>
      </w:pPr>
      <w:r>
        <w:t>The quoted content will be added to the input box</w:t>
      </w:r>
    </w:p>
    <w:p>
      <w:pPr>
        <w:pStyle w:val="Heading2"/>
      </w:pPr>
      <w:r>
        <w:t>Context Information</w:t>
      </w:r>
    </w:p>
    <w:p>
      <w:r>
        <w:t>The bottom status bar displays the current session context:</w:t>
      </w:r>
    </w:p>
    <w:p>
      <w:pPr>
        <w:pStyle w:val="ListBullet"/>
      </w:pPr>
      <w:r>
        <w:rPr>
          <w:b/>
        </w:rPr>
        <w:t>Model</w:t>
      </w:r>
      <w:r>
        <w:t xml:space="preserve"> - Current AI model being used</w:t>
      </w:r>
    </w:p>
    <w:p>
      <w:pPr>
        <w:pStyle w:val="ListBullet"/>
      </w:pPr>
      <w:r>
        <w:rPr>
          <w:b/>
        </w:rPr>
        <w:t>Profile</w:t>
      </w:r>
      <w:r>
        <w:t xml:space="preserve"> - Current user profile</w:t>
      </w:r>
    </w:p>
    <w:p>
      <w:pPr>
        <w:pStyle w:val="ListBullet"/>
      </w:pPr>
      <w:r>
        <w:rPr>
          <w:b/>
        </w:rPr>
        <w:t>Workspace</w:t>
      </w:r>
      <w:r>
        <w:t xml:space="preserve"> - Current working directory</w:t>
      </w:r>
    </w:p>
    <w:p>
      <w:pPr>
        <w:pStyle w:val="ListBullet"/>
      </w:pPr>
      <w:r>
        <w:rPr>
          <w:b/>
        </w:rPr>
        <w:t>Reasoning Effort</w:t>
      </w:r>
      <w:r>
        <w:t xml:space="preserve"> - AI reasoning intensity setting</w:t>
      </w:r>
    </w:p>
    <w:p>
      <w:pPr>
        <w:spacing w:before="120" w:after="120"/>
      </w:pPr>
    </w:p>
    <w:p>
      <w:pPr>
        <w:pStyle w:val="Heading1"/>
      </w:pPr>
      <w:r>
        <w:t>AI Colleagues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i-colleagues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t>The AI Colleagues function allows you to manage and interact with multiple AI agents.</w:t>
      </w:r>
    </w:p>
    <w:p>
      <w:pPr>
        <w:pStyle w:val="Heading2"/>
      </w:pPr>
      <w:r>
        <w:t>View AI Colleagues List</w:t>
      </w:r>
    </w:p>
    <w:p>
      <w:pPr>
        <w:pStyle w:val="ListNumber"/>
      </w:pPr>
      <w:r>
        <w:t xml:space="preserve">Click the </w:t>
      </w:r>
      <w:r>
        <w:rPr>
          <w:b/>
        </w:rPr>
        <w:t>"AI Colleagues"</w:t>
      </w:r>
      <w:r>
        <w:t xml:space="preserve"> button in the navigation bar</w:t>
      </w:r>
    </w:p>
    <w:p>
      <w:pPr>
        <w:pStyle w:val="ListNumber"/>
      </w:pPr>
      <w:r>
        <w:t>View all available AI agents</w:t>
      </w:r>
    </w:p>
    <w:p>
      <w:pPr>
        <w:pStyle w:val="Heading2"/>
      </w:pPr>
      <w:r>
        <w:t>Chat with AI Colleagues</w:t>
      </w:r>
    </w:p>
    <w:p>
      <w:pPr>
        <w:pStyle w:val="ListNumber"/>
      </w:pPr>
      <w:r>
        <w:t>Select an AI colleague from the list</w:t>
      </w:r>
    </w:p>
    <w:p>
      <w:pPr>
        <w:pStyle w:val="ListNumber"/>
      </w:pPr>
      <w:r>
        <w:t>Click to enter the chat interface</w:t>
      </w:r>
    </w:p>
    <w:p>
      <w:pPr>
        <w:pStyle w:val="ListNumber"/>
      </w:pPr>
      <w:r>
        <w:t>Enter messages to start communication</w:t>
      </w:r>
    </w:p>
    <w:p>
      <w:pPr>
        <w:spacing w:before="120" w:after="120"/>
      </w:pPr>
    </w:p>
    <w:p>
      <w:pPr>
        <w:pStyle w:val="Heading1"/>
      </w:pPr>
      <w:r>
        <w:t>Task Management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asks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t>The task management function helps you track and manage various tasks.</w:t>
      </w:r>
    </w:p>
    <w:p>
      <w:pPr>
        <w:pStyle w:val="Heading2"/>
      </w:pPr>
      <w:r>
        <w:t>View Tasks</w:t>
      </w:r>
    </w:p>
    <w:p>
      <w:pPr>
        <w:pStyle w:val="ListNumber"/>
      </w:pPr>
      <w:r>
        <w:t xml:space="preserve">Click the </w:t>
      </w:r>
      <w:r>
        <w:rPr>
          <w:b/>
        </w:rPr>
        <w:t>"Tasks"</w:t>
      </w:r>
      <w:r>
        <w:t xml:space="preserve"> button in the navigation bar</w:t>
      </w:r>
    </w:p>
    <w:p>
      <w:pPr>
        <w:pStyle w:val="ListNumber"/>
      </w:pPr>
      <w:r>
        <w:t>View all task lists</w:t>
      </w:r>
    </w:p>
    <w:p>
      <w:pPr>
        <w:pStyle w:val="ListNumber"/>
      </w:pPr>
      <w:r>
        <w:t>Filter by status, priority, or assignee</w:t>
      </w:r>
    </w:p>
    <w:p>
      <w:pPr>
        <w:pStyle w:val="Heading2"/>
      </w:pPr>
      <w:r>
        <w:t>Create Tasks</w:t>
      </w:r>
    </w:p>
    <w:p>
      <w:pPr>
        <w:pStyle w:val="ListNumber"/>
      </w:pPr>
      <w:r>
        <w:t xml:space="preserve">Click the </w:t>
      </w:r>
      <w:r>
        <w:rPr>
          <w:b/>
        </w:rPr>
        <w:t>"New Task"</w:t>
      </w:r>
      <w:r>
        <w:t xml:space="preserve"> button</w:t>
      </w:r>
    </w:p>
    <w:p>
      <w:pPr>
        <w:pStyle w:val="ListNumber"/>
      </w:pPr>
      <w:r>
        <w:t>Fill in task information:</w:t>
      </w:r>
    </w:p>
    <w:p>
      <w:pPr>
        <w:pStyle w:val="ListBullet"/>
      </w:pPr>
      <w:r>
        <w:t>Title</w:t>
      </w:r>
    </w:p>
    <w:p>
      <w:pPr>
        <w:pStyle w:val="ListBullet"/>
      </w:pPr>
      <w:r>
        <w:t>Description</w:t>
      </w:r>
    </w:p>
    <w:p>
      <w:pPr>
        <w:pStyle w:val="ListBullet"/>
      </w:pPr>
      <w:r>
        <w:t>Due date</w:t>
      </w:r>
    </w:p>
    <w:p>
      <w:pPr>
        <w:pStyle w:val="ListBullet"/>
      </w:pPr>
      <w:r>
        <w:t>Priority</w:t>
      </w:r>
    </w:p>
    <w:p>
      <w:pPr>
        <w:pStyle w:val="ListBullet"/>
      </w:pPr>
      <w:r>
        <w:t>Assignee</w:t>
      </w:r>
    </w:p>
    <w:p>
      <w:pPr>
        <w:pStyle w:val="ListNumber"/>
      </w:pPr>
      <w:r>
        <w:t>Click save</w:t>
      </w:r>
    </w:p>
    <w:p>
      <w:pPr>
        <w:pStyle w:val="Heading2"/>
      </w:pPr>
      <w:r>
        <w:t>Task Operations</w:t>
      </w:r>
    </w:p>
    <w:p>
      <w:pPr>
        <w:pStyle w:val="ListBullet"/>
      </w:pPr>
      <w:r>
        <w:rPr>
          <w:b/>
        </w:rPr>
        <w:t>Edit Task</w:t>
      </w:r>
      <w:r>
        <w:t xml:space="preserve"> - Click task title to enter edit mode</w:t>
      </w:r>
    </w:p>
    <w:p>
      <w:pPr>
        <w:pStyle w:val="ListBullet"/>
      </w:pPr>
      <w:r>
        <w:rPr>
          <w:b/>
        </w:rPr>
        <w:t>Mark Complete</w:t>
      </w:r>
      <w:r>
        <w:t xml:space="preserve"> - Click the complete button</w:t>
      </w:r>
    </w:p>
    <w:p>
      <w:pPr>
        <w:pStyle w:val="ListBullet"/>
      </w:pPr>
      <w:r>
        <w:rPr>
          <w:b/>
        </w:rPr>
        <w:t>Delete Task</w:t>
      </w:r>
      <w:r>
        <w:t xml:space="preserve"> - Select task and delete</w:t>
      </w:r>
    </w:p>
    <w:p>
      <w:pPr>
        <w:pStyle w:val="ListBullet"/>
      </w:pPr>
      <w:r>
        <w:rPr>
          <w:b/>
        </w:rPr>
        <w:t>Add Comment</w:t>
      </w:r>
      <w:r>
        <w:t xml:space="preserve"> - Add comments to tasks</w:t>
      </w:r>
    </w:p>
    <w:p>
      <w:pPr>
        <w:pStyle w:val="Heading2"/>
      </w:pPr>
      <w:r>
        <w:t>Task Views</w:t>
      </w:r>
    </w:p>
    <w:p>
      <w:pPr>
        <w:pStyle w:val="ListBullet"/>
      </w:pPr>
      <w:r>
        <w:rPr>
          <w:b/>
        </w:rPr>
        <w:t>List View</w:t>
      </w:r>
      <w:r>
        <w:t xml:space="preserve"> - Traditional list display</w:t>
      </w:r>
    </w:p>
    <w:p>
      <w:pPr>
        <w:pStyle w:val="ListBullet"/>
      </w:pPr>
      <w:r>
        <w:rPr>
          <w:b/>
        </w:rPr>
        <w:t>Kanban View</w:t>
      </w:r>
      <w:r>
        <w:t xml:space="preserve"> - Kanban-style display</w:t>
      </w:r>
    </w:p>
    <w:p>
      <w:pPr>
        <w:pStyle w:val="ListBullet"/>
      </w:pPr>
      <w:r>
        <w:rPr>
          <w:b/>
        </w:rPr>
        <w:t>Timeline View</w:t>
      </w:r>
      <w:r>
        <w:t xml:space="preserve"> - Gantt chart display</w:t>
      </w:r>
    </w:p>
    <w:p>
      <w:pPr>
        <w:spacing w:before="120" w:after="120"/>
      </w:pPr>
    </w:p>
    <w:p>
      <w:pPr>
        <w:pStyle w:val="Heading1"/>
      </w:pPr>
      <w:r>
        <w:t>Kanban View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kanban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t>The kanban view provides an intuitive task management interface.</w:t>
      </w:r>
    </w:p>
    <w:p>
      <w:pPr>
        <w:pStyle w:val="Heading2"/>
      </w:pPr>
      <w:r>
        <w:t>Kanban Columns</w:t>
      </w:r>
    </w:p>
    <w:p>
      <w:r>
        <w:t>Kanban typically includes the following columns:</w:t>
      </w:r>
    </w:p>
    <w:p>
      <w:pPr>
        <w:pStyle w:val="ListBullet"/>
      </w:pPr>
      <w:r>
        <w:rPr>
          <w:b/>
        </w:rPr>
        <w:t>To Do</w:t>
      </w:r>
      <w:r>
        <w:t xml:space="preserve"> - Tasks to be processed</w:t>
      </w:r>
    </w:p>
    <w:p>
      <w:pPr>
        <w:pStyle w:val="ListBullet"/>
      </w:pPr>
      <w:r>
        <w:rPr>
          <w:b/>
        </w:rPr>
        <w:t>In Progress</w:t>
      </w:r>
      <w:r>
        <w:t xml:space="preserve"> - Tasks currently being worked on</w:t>
      </w:r>
    </w:p>
    <w:p>
      <w:pPr>
        <w:pStyle w:val="ListBullet"/>
      </w:pPr>
      <w:r>
        <w:rPr>
          <w:b/>
        </w:rPr>
        <w:t>Completed</w:t>
      </w:r>
      <w:r>
        <w:t xml:space="preserve"> - Tasks that have been completed</w:t>
      </w:r>
    </w:p>
    <w:p>
      <w:pPr>
        <w:pStyle w:val="ListBullet"/>
      </w:pPr>
      <w:r>
        <w:rPr>
          <w:b/>
        </w:rPr>
        <w:t>Archived</w:t>
      </w:r>
      <w:r>
        <w:t xml:space="preserve"> - Tasks that have been archived</w:t>
      </w:r>
    </w:p>
    <w:p>
      <w:pPr>
        <w:pStyle w:val="Heading2"/>
      </w:pPr>
      <w:r>
        <w:t>Drag and Drop Tasks</w:t>
      </w:r>
    </w:p>
    <w:p>
      <w:pPr>
        <w:pStyle w:val="ListNumber"/>
      </w:pPr>
      <w:r>
        <w:t>Find the task card in the kanban column</w:t>
      </w:r>
    </w:p>
    <w:p>
      <w:pPr>
        <w:pStyle w:val="ListNumber"/>
      </w:pPr>
      <w:r>
        <w:t>Hold the left mouse button and drag</w:t>
      </w:r>
    </w:p>
    <w:p>
      <w:pPr>
        <w:pStyle w:val="ListNumber"/>
      </w:pPr>
      <w:r>
        <w:t>Release in the target column</w:t>
      </w:r>
    </w:p>
    <w:p>
      <w:pPr>
        <w:pStyle w:val="Heading2"/>
      </w:pPr>
      <w:r>
        <w:t>Manage Kanban</w:t>
      </w:r>
    </w:p>
    <w:p>
      <w:pPr>
        <w:pStyle w:val="ListBullet"/>
      </w:pPr>
      <w:r>
        <w:rPr>
          <w:b/>
        </w:rPr>
        <w:t>Add Column</w:t>
      </w:r>
      <w:r>
        <w:t xml:space="preserve"> - Click the add column button</w:t>
      </w:r>
    </w:p>
    <w:p>
      <w:pPr>
        <w:pStyle w:val="ListBullet"/>
      </w:pPr>
      <w:r>
        <w:rPr>
          <w:b/>
        </w:rPr>
        <w:t>Rename Column</w:t>
      </w:r>
      <w:r>
        <w:t xml:space="preserve"> - Double-click column title</w:t>
      </w:r>
    </w:p>
    <w:p>
      <w:pPr>
        <w:pStyle w:val="ListBullet"/>
      </w:pPr>
      <w:r>
        <w:rPr>
          <w:b/>
        </w:rPr>
        <w:t>Delete Column</w:t>
      </w:r>
      <w:r>
        <w:t xml:space="preserve"> - Right-click column → Delete</w:t>
      </w:r>
    </w:p>
    <w:p>
      <w:pPr>
        <w:pStyle w:val="ListBullet"/>
      </w:pPr>
      <w:r>
        <w:rPr>
          <w:b/>
        </w:rPr>
        <w:t>Adjust Order</w:t>
      </w:r>
      <w:r>
        <w:t xml:space="preserve"> - Drag column title to adjust order</w:t>
      </w:r>
    </w:p>
    <w:p>
      <w:pPr>
        <w:pStyle w:val="Heading2"/>
      </w:pPr>
      <w:r>
        <w:t>Card Operations</w:t>
      </w:r>
    </w:p>
    <w:p>
      <w:pPr>
        <w:pStyle w:val="ListBullet"/>
      </w:pPr>
      <w:r>
        <w:rPr>
          <w:b/>
        </w:rPr>
        <w:t>View Details</w:t>
      </w:r>
      <w:r>
        <w:t xml:space="preserve"> - Click card to view detailed information</w:t>
      </w:r>
    </w:p>
    <w:p>
      <w:pPr>
        <w:pStyle w:val="ListBullet"/>
      </w:pPr>
      <w:r>
        <w:rPr>
          <w:b/>
        </w:rPr>
        <w:t>Quick Edit</w:t>
      </w:r>
      <w:r>
        <w:t xml:space="preserve"> - Double-click card for quick edit</w:t>
      </w:r>
    </w:p>
    <w:p>
      <w:pPr>
        <w:pStyle w:val="ListBullet"/>
      </w:pPr>
      <w:r>
        <w:rPr>
          <w:b/>
        </w:rPr>
        <w:t>Add Members</w:t>
      </w:r>
      <w:r>
        <w:t xml:space="preserve"> - Add members to tasks</w:t>
      </w:r>
    </w:p>
    <w:p>
      <w:pPr>
        <w:pStyle w:val="ListBullet"/>
      </w:pPr>
      <w:r>
        <w:rPr>
          <w:b/>
        </w:rPr>
        <w:t>Set Labels</w:t>
      </w:r>
      <w:r>
        <w:t xml:space="preserve"> - Add color labels</w:t>
      </w:r>
    </w:p>
    <w:p>
      <w:pPr>
        <w:spacing w:before="120" w:after="120"/>
      </w:pPr>
    </w:p>
    <w:p>
      <w:pPr>
        <w:pStyle w:val="Heading1"/>
      </w:pPr>
      <w:r>
        <w:t>Skills Management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kills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t>The skills management function manages the AI's available skill library.</w:t>
      </w:r>
    </w:p>
    <w:p>
      <w:pPr>
        <w:pStyle w:val="Heading2"/>
      </w:pPr>
      <w:r>
        <w:t>View Skills List</w:t>
      </w:r>
    </w:p>
    <w:p>
      <w:pPr>
        <w:pStyle w:val="ListNumber"/>
      </w:pPr>
      <w:r>
        <w:t xml:space="preserve">Click the </w:t>
      </w:r>
      <w:r>
        <w:rPr>
          <w:b/>
        </w:rPr>
        <w:t>"Skills"</w:t>
      </w:r>
      <w:r>
        <w:t xml:space="preserve"> button in the navigation bar</w:t>
      </w:r>
    </w:p>
    <w:p>
      <w:pPr>
        <w:pStyle w:val="ListNumber"/>
      </w:pPr>
      <w:r>
        <w:t>View all available skills</w:t>
      </w:r>
    </w:p>
    <w:p>
      <w:pPr>
        <w:pStyle w:val="ListNumber"/>
      </w:pPr>
      <w:r>
        <w:t>Filter by category or status</w:t>
      </w:r>
    </w:p>
    <w:p>
      <w:pPr>
        <w:pStyle w:val="Heading2"/>
      </w:pPr>
      <w:r>
        <w:t>Skill Categories</w:t>
      </w:r>
    </w:p>
    <w:p>
      <w:pPr>
        <w:pStyle w:val="ListBullet"/>
      </w:pPr>
      <w:r>
        <w:rPr>
          <w:b/>
        </w:rPr>
        <w:t>System Skills</w:t>
      </w:r>
      <w:r>
        <w:t xml:space="preserve"> - Built-in core skills</w:t>
      </w:r>
    </w:p>
    <w:p>
      <w:pPr>
        <w:pStyle w:val="ListBullet"/>
      </w:pPr>
      <w:r>
        <w:rPr>
          <w:b/>
        </w:rPr>
        <w:t>Custom Skills</w:t>
      </w:r>
      <w:r>
        <w:t xml:space="preserve"> - User-created skills</w:t>
      </w:r>
    </w:p>
    <w:p>
      <w:pPr>
        <w:pStyle w:val="ListBullet"/>
      </w:pPr>
      <w:r>
        <w:rPr>
          <w:b/>
        </w:rPr>
        <w:t>Community Skills</w:t>
      </w:r>
      <w:r>
        <w:t xml:space="preserve"> - Skills obtained from the community</w:t>
      </w:r>
    </w:p>
    <w:p>
      <w:pPr>
        <w:pStyle w:val="Heading2"/>
      </w:pPr>
      <w:r>
        <w:t>Using Skills</w:t>
      </w:r>
    </w:p>
    <w:p>
      <w:pPr>
        <w:pStyle w:val="ListNumber"/>
      </w:pPr>
      <w:r>
        <w:t>Enter skill commands in chat</w:t>
      </w:r>
    </w:p>
    <w:p>
      <w:pPr>
        <w:pStyle w:val="ListNumber"/>
      </w:pPr>
      <w:r>
        <w:t>Or select through the skills panel</w:t>
      </w:r>
    </w:p>
    <w:p>
      <w:pPr>
        <w:pStyle w:val="ListNumber"/>
      </w:pPr>
      <w:r>
        <w:t>AI will execute the corresponding skill</w:t>
      </w:r>
    </w:p>
    <w:p>
      <w:pPr>
        <w:pStyle w:val="Heading2"/>
      </w:pPr>
      <w:r>
        <w:t>Managing Skills</w:t>
      </w:r>
    </w:p>
    <w:p>
      <w:pPr>
        <w:pStyle w:val="ListBullet"/>
      </w:pPr>
      <w:r>
        <w:rPr>
          <w:b/>
        </w:rPr>
        <w:t>Enable/Disable</w:t>
      </w:r>
      <w:r>
        <w:t xml:space="preserve"> - Control whether skills are available</w:t>
      </w:r>
    </w:p>
    <w:p>
      <w:pPr>
        <w:pStyle w:val="ListBullet"/>
      </w:pPr>
      <w:r>
        <w:rPr>
          <w:b/>
        </w:rPr>
        <w:t>Configure Parameters</w:t>
      </w:r>
      <w:r>
        <w:t xml:space="preserve"> - Modify skill settings</w:t>
      </w:r>
    </w:p>
    <w:p>
      <w:pPr>
        <w:pStyle w:val="ListBullet"/>
      </w:pPr>
      <w:r>
        <w:rPr>
          <w:b/>
        </w:rPr>
        <w:t>Delete Skills</w:t>
      </w:r>
      <w:r>
        <w:t xml:space="preserve"> - Remove unwanted skills</w:t>
      </w:r>
    </w:p>
    <w:p>
      <w:pPr>
        <w:spacing w:before="120" w:after="120"/>
      </w:pPr>
    </w:p>
    <w:p>
      <w:pPr>
        <w:pStyle w:val="Heading1"/>
      </w:pPr>
      <w:r>
        <w:t>Memory Management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memory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t>The memory management function manages AI's memory system.</w:t>
      </w:r>
    </w:p>
    <w:p>
      <w:pPr>
        <w:pStyle w:val="Heading2"/>
      </w:pPr>
      <w:r>
        <w:t>Memory Submenu</w:t>
      </w:r>
    </w:p>
    <w:p>
      <w:r>
        <w:t>The memory page provides the following submenu options:</w:t>
      </w:r>
    </w:p>
    <w:p>
      <w:pPr>
        <w:pStyle w:val="Heading3"/>
      </w:pPr>
      <w:r>
        <w:t>1. My Notes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memory-notes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ListBullet"/>
      </w:pPr>
      <w:r>
        <w:rPr>
          <w:b/>
        </w:rPr>
        <w:t>Function</w:t>
      </w:r>
      <w:r>
        <w:t>: Manage personal notes and memos</w:t>
      </w:r>
    </w:p>
    <w:p>
      <w:pPr>
        <w:pStyle w:val="ListBullet"/>
      </w:pPr>
      <w:r>
        <w:rPr>
          <w:b/>
        </w:rPr>
        <w:t>Operations</w:t>
      </w:r>
      <w:r>
        <w:t>:</w:t>
      </w:r>
    </w:p>
    <w:p>
      <w:pPr>
        <w:pStyle w:val="ListBullet"/>
      </w:pPr>
      <w:r>
        <w:t xml:space="preserve">Click </w:t>
      </w:r>
      <w:r>
        <w:rPr>
          <w:b/>
        </w:rPr>
        <w:t>"My Notes"</w:t>
      </w:r>
      <w:r>
        <w:t xml:space="preserve"> to enter notes management</w:t>
      </w:r>
    </w:p>
    <w:p>
      <w:pPr>
        <w:pStyle w:val="ListBullet"/>
      </w:pPr>
      <w:r>
        <w:t xml:space="preserve">Click </w:t>
      </w:r>
      <w:r>
        <w:rPr>
          <w:b/>
        </w:rPr>
        <w:t>"Edit"</w:t>
      </w:r>
      <w:r>
        <w:t xml:space="preserve"> button to modify current note</w:t>
      </w:r>
    </w:p>
    <w:p>
      <w:pPr>
        <w:pStyle w:val="ListBullet"/>
      </w:pPr>
      <w:r>
        <w:t>View note's last modification time</w:t>
      </w:r>
    </w:p>
    <w:p>
      <w:pPr>
        <w:pStyle w:val="ListBullet"/>
      </w:pPr>
      <w:r>
        <w:rPr>
          <w:b/>
        </w:rPr>
        <w:t>Use Cases</w:t>
      </w:r>
      <w:r>
        <w:t>:</w:t>
      </w:r>
    </w:p>
    <w:p>
      <w:pPr>
        <w:pStyle w:val="ListBullet"/>
      </w:pPr>
      <w:r>
        <w:t>Record important information and ideas</w:t>
      </w:r>
    </w:p>
    <w:p>
      <w:pPr>
        <w:pStyle w:val="ListBullet"/>
      </w:pPr>
      <w:r>
        <w:t>Save todo items</w:t>
      </w:r>
    </w:p>
    <w:p>
      <w:pPr>
        <w:pStyle w:val="ListBullet"/>
      </w:pPr>
      <w:r>
        <w:t>Record learning insights</w:t>
      </w:r>
    </w:p>
    <w:p>
      <w:pPr>
        <w:pStyle w:val="Heading3"/>
      </w:pPr>
      <w:r>
        <w:t>2. User Profile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memory-profil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ListBullet"/>
      </w:pPr>
      <w:r>
        <w:rPr>
          <w:b/>
        </w:rPr>
        <w:t>Function</w:t>
      </w:r>
      <w:r>
        <w:t>: Manage AI's understanding of the user</w:t>
      </w:r>
    </w:p>
    <w:p>
      <w:pPr>
        <w:pStyle w:val="ListBullet"/>
      </w:pPr>
      <w:r>
        <w:rPr>
          <w:b/>
        </w:rPr>
        <w:t>Content</w:t>
      </w:r>
      <w:r>
        <w:t>:</w:t>
      </w:r>
    </w:p>
    <w:p>
      <w:pPr>
        <w:pStyle w:val="ListBullet"/>
      </w:pPr>
      <w:r>
        <w:t>User preference settings</w:t>
      </w:r>
    </w:p>
    <w:p>
      <w:pPr>
        <w:pStyle w:val="ListBullet"/>
      </w:pPr>
      <w:r>
        <w:t>Work habits</w:t>
      </w:r>
    </w:p>
    <w:p>
      <w:pPr>
        <w:pStyle w:val="ListBullet"/>
      </w:pPr>
      <w:r>
        <w:t>Communication style</w:t>
      </w:r>
    </w:p>
    <w:p>
      <w:pPr>
        <w:pStyle w:val="ListBullet"/>
      </w:pPr>
      <w:r>
        <w:t>Technical stack information</w:t>
      </w:r>
    </w:p>
    <w:p>
      <w:pPr>
        <w:pStyle w:val="ListBullet"/>
      </w:pPr>
      <w:r>
        <w:rPr>
          <w:b/>
        </w:rPr>
        <w:t>Operations</w:t>
      </w:r>
      <w:r>
        <w:t>:</w:t>
      </w:r>
    </w:p>
    <w:p>
      <w:pPr>
        <w:pStyle w:val="ListBullet"/>
      </w:pPr>
      <w:r>
        <w:t>View AI-learned user characteristics</w:t>
      </w:r>
    </w:p>
    <w:p>
      <w:pPr>
        <w:pStyle w:val="ListBullet"/>
      </w:pPr>
      <w:r>
        <w:t>Manually add or modify user information</w:t>
      </w:r>
    </w:p>
    <w:p>
      <w:pPr>
        <w:pStyle w:val="ListBullet"/>
      </w:pPr>
      <w:r>
        <w:t>Delete inaccurate user profiles</w:t>
      </w:r>
    </w:p>
    <w:p>
      <w:pPr>
        <w:pStyle w:val="Heading3"/>
      </w:pPr>
      <w:r>
        <w:t>3. Agent Soul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memory-soul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ListBullet"/>
      </w:pPr>
      <w:r>
        <w:rPr>
          <w:b/>
        </w:rPr>
        <w:t>Function</w:t>
      </w:r>
      <w:r>
        <w:t>: Define AI's personality and behavior patterns</w:t>
      </w:r>
    </w:p>
    <w:p>
      <w:pPr>
        <w:pStyle w:val="ListBullet"/>
      </w:pPr>
      <w:r>
        <w:rPr>
          <w:b/>
        </w:rPr>
        <w:t>Configuration Items</w:t>
      </w:r>
      <w:r>
        <w:t>:</w:t>
      </w:r>
    </w:p>
    <w:p>
      <w:pPr>
        <w:pStyle w:val="ListBullet"/>
      </w:pPr>
      <w:r>
        <w:rPr>
          <w:b/>
        </w:rPr>
        <w:t>Personality Traits</w:t>
      </w:r>
      <w:r>
        <w:t>: Define AI's communication style</w:t>
      </w:r>
    </w:p>
    <w:p>
      <w:pPr>
        <w:pStyle w:val="ListBullet"/>
      </w:pPr>
      <w:r>
        <w:rPr>
          <w:b/>
        </w:rPr>
        <w:t>Expertise</w:t>
      </w:r>
      <w:r>
        <w:t>: Specify AI's professional domains</w:t>
      </w:r>
    </w:p>
    <w:p>
      <w:pPr>
        <w:pStyle w:val="ListBullet"/>
      </w:pPr>
      <w:r>
        <w:rPr>
          <w:b/>
        </w:rPr>
        <w:t>Behavioral Guidelines</w:t>
      </w:r>
      <w:r>
        <w:t>: Set AI's behavioral boundaries</w:t>
      </w:r>
    </w:p>
    <w:p>
      <w:pPr>
        <w:pStyle w:val="ListBullet"/>
      </w:pPr>
      <w:r>
        <w:rPr>
          <w:b/>
        </w:rPr>
        <w:t>Response Style</w:t>
      </w:r>
      <w:r>
        <w:t>: Adjust AI's response methods</w:t>
      </w:r>
    </w:p>
    <w:p>
      <w:pPr>
        <w:pStyle w:val="ListBullet"/>
      </w:pPr>
      <w:r>
        <w:rPr>
          <w:b/>
        </w:rPr>
        <w:t>Use Cases</w:t>
      </w:r>
      <w:r>
        <w:t>:</w:t>
      </w:r>
    </w:p>
    <w:p>
      <w:pPr>
        <w:pStyle w:val="ListBullet"/>
      </w:pPr>
      <w:r>
        <w:t>Customize personalized AI assistant</w:t>
      </w:r>
    </w:p>
    <w:p>
      <w:pPr>
        <w:pStyle w:val="ListBullet"/>
      </w:pPr>
      <w:r>
        <w:t>Adapt to different work scenarios</w:t>
      </w:r>
    </w:p>
    <w:p>
      <w:pPr>
        <w:pStyle w:val="ListBullet"/>
      </w:pPr>
      <w:r>
        <w:t>Optimize interaction experience</w:t>
      </w:r>
    </w:p>
    <w:p>
      <w:pPr>
        <w:pStyle w:val="Heading2"/>
      </w:pPr>
      <w:r>
        <w:t>Memory Types</w:t>
      </w:r>
    </w:p>
    <w:p>
      <w:pPr>
        <w:pStyle w:val="ListBullet"/>
      </w:pPr>
      <w:r>
        <w:rPr>
          <w:b/>
        </w:rPr>
        <w:t>User Memory</w:t>
      </w:r>
      <w:r>
        <w:t xml:space="preserve"> - About user preferences and habits</w:t>
      </w:r>
    </w:p>
    <w:p>
      <w:pPr>
        <w:pStyle w:val="ListBullet"/>
      </w:pPr>
      <w:r>
        <w:rPr>
          <w:b/>
        </w:rPr>
        <w:t>Session Memory</w:t>
      </w:r>
      <w:r>
        <w:t xml:space="preserve"> - Current session context</w:t>
      </w:r>
    </w:p>
    <w:p>
      <w:pPr>
        <w:pStyle w:val="ListBullet"/>
      </w:pPr>
      <w:r>
        <w:rPr>
          <w:b/>
        </w:rPr>
        <w:t>Repository Memory</w:t>
      </w:r>
      <w:r>
        <w:t xml:space="preserve"> - Codebase-related memory</w:t>
      </w:r>
    </w:p>
    <w:p>
      <w:pPr>
        <w:pStyle w:val="Heading2"/>
      </w:pPr>
      <w:r>
        <w:t>View Memory</w:t>
      </w:r>
    </w:p>
    <w:p>
      <w:pPr>
        <w:pStyle w:val="ListNumber"/>
      </w:pPr>
      <w:r>
        <w:t xml:space="preserve">Click the </w:t>
      </w:r>
      <w:r>
        <w:rPr>
          <w:b/>
        </w:rPr>
        <w:t>"Memory"</w:t>
      </w:r>
      <w:r>
        <w:t xml:space="preserve"> button in the navigation bar</w:t>
      </w:r>
    </w:p>
    <w:p>
      <w:pPr>
        <w:pStyle w:val="ListNumber"/>
      </w:pPr>
      <w:r>
        <w:t>Browse different categories of memory</w:t>
      </w:r>
    </w:p>
    <w:p>
      <w:pPr>
        <w:pStyle w:val="ListNumber"/>
      </w:pPr>
      <w:r>
        <w:t>Search for specific memory content</w:t>
      </w:r>
    </w:p>
    <w:p>
      <w:pPr>
        <w:pStyle w:val="Heading2"/>
      </w:pPr>
      <w:r>
        <w:t>Manage Memory</w:t>
      </w:r>
    </w:p>
    <w:p>
      <w:pPr>
        <w:pStyle w:val="ListBullet"/>
      </w:pPr>
      <w:r>
        <w:rPr>
          <w:b/>
        </w:rPr>
        <w:t>Add Memory</w:t>
      </w:r>
      <w:r>
        <w:t xml:space="preserve"> - Manually add new memory</w:t>
      </w:r>
    </w:p>
    <w:p>
      <w:pPr>
        <w:pStyle w:val="ListBullet"/>
      </w:pPr>
      <w:r>
        <w:rPr>
          <w:b/>
        </w:rPr>
        <w:t>Edit Memory</w:t>
      </w:r>
      <w:r>
        <w:t xml:space="preserve"> - Modify existing memory</w:t>
      </w:r>
    </w:p>
    <w:p>
      <w:pPr>
        <w:pStyle w:val="ListBullet"/>
      </w:pPr>
      <w:r>
        <w:rPr>
          <w:b/>
        </w:rPr>
        <w:t>Delete Memory</w:t>
      </w:r>
      <w:r>
        <w:t xml:space="preserve"> - Delete unwanted memory</w:t>
      </w:r>
    </w:p>
    <w:p>
      <w:pPr>
        <w:pStyle w:val="ListBullet"/>
      </w:pPr>
      <w:r>
        <w:rPr>
          <w:b/>
        </w:rPr>
        <w:t>Export Memory</w:t>
      </w:r>
      <w:r>
        <w:t xml:space="preserve"> - Export memory to file</w:t>
      </w:r>
    </w:p>
    <w:p>
      <w:pPr>
        <w:pStyle w:val="Heading2"/>
      </w:pPr>
      <w:r>
        <w:t>Memory Search</w:t>
      </w:r>
    </w:p>
    <w:p>
      <w:pPr>
        <w:pStyle w:val="ListNumber"/>
      </w:pPr>
      <w:r>
        <w:t>Use the search box to enter keywords</w:t>
      </w:r>
    </w:p>
    <w:p>
      <w:pPr>
        <w:pStyle w:val="ListNumber"/>
      </w:pPr>
      <w:r>
        <w:t>Filter memory by category</w:t>
      </w:r>
    </w:p>
    <w:p>
      <w:pPr>
        <w:pStyle w:val="ListNumber"/>
      </w:pPr>
      <w:r>
        <w:t>Sort memory by time</w:t>
      </w:r>
    </w:p>
    <w:p>
      <w:pPr>
        <w:spacing w:before="120" w:after="120"/>
      </w:pPr>
    </w:p>
    <w:p>
      <w:pPr>
        <w:pStyle w:val="Heading1"/>
      </w:pPr>
      <w:r>
        <w:t>Settings Configuration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ettings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t>The settings function configures various options for BitSeek Claw.</w:t>
      </w:r>
    </w:p>
    <w:p>
      <w:pPr>
        <w:pStyle w:val="Heading2"/>
      </w:pPr>
      <w:r>
        <w:t>Settings Submenu</w:t>
      </w:r>
    </w:p>
    <w:p>
      <w:r>
        <w:t>The settings page provides the following submenu options:</w:t>
      </w:r>
    </w:p>
    <w:p>
      <w:pPr>
        <w:pStyle w:val="Heading3"/>
      </w:pPr>
      <w:r>
        <w:t>1. Conversation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ettings-conversation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ListBullet"/>
      </w:pPr>
      <w:r>
        <w:rPr>
          <w:b/>
        </w:rPr>
        <w:t>Function</w:t>
      </w:r>
      <w:r>
        <w:t>: Manage current conversation settings and operations</w:t>
      </w:r>
    </w:p>
    <w:p>
      <w:pPr>
        <w:pStyle w:val="ListBullet"/>
      </w:pPr>
      <w:r>
        <w:rPr>
          <w:b/>
        </w:rPr>
        <w:t>Operation Options</w:t>
      </w:r>
      <w:r>
        <w:t>:</w:t>
      </w:r>
    </w:p>
    <w:p>
      <w:pPr>
        <w:pStyle w:val="ListBullet"/>
      </w:pPr>
      <w:r>
        <w:rPr>
          <w:b/>
        </w:rPr>
        <w:t>Record</w:t>
      </w:r>
      <w:r>
        <w:t>: Export conversation as Markdown file</w:t>
      </w:r>
    </w:p>
    <w:p>
      <w:pPr>
        <w:pStyle w:val="ListBullet"/>
      </w:pPr>
      <w:r>
        <w:rPr>
          <w:b/>
        </w:rPr>
        <w:t>JSON</w:t>
      </w:r>
      <w:r>
        <w:t>: Export conversation completely as JSON format</w:t>
      </w:r>
    </w:p>
    <w:p>
      <w:pPr>
        <w:pStyle w:val="ListBullet"/>
      </w:pPr>
      <w:r>
        <w:rPr>
          <w:b/>
        </w:rPr>
        <w:t>Import</w:t>
      </w:r>
      <w:r>
        <w:t>: Import conversation history from JSON file</w:t>
      </w:r>
    </w:p>
    <w:p>
      <w:pPr>
        <w:pStyle w:val="ListBullet"/>
      </w:pPr>
      <w:r>
        <w:rPr>
          <w:b/>
        </w:rPr>
        <w:t>Clear</w:t>
      </w:r>
      <w:r>
        <w:t>: Clear all messages in current conversation</w:t>
      </w:r>
    </w:p>
    <w:p>
      <w:pPr>
        <w:pStyle w:val="ListBullet"/>
      </w:pPr>
      <w:r>
        <w:rPr>
          <w:b/>
        </w:rPr>
        <w:t>Use Cases</w:t>
      </w:r>
      <w:r>
        <w:t>:</w:t>
      </w:r>
    </w:p>
    <w:p>
      <w:pPr>
        <w:pStyle w:val="ListBullet"/>
      </w:pPr>
      <w:r>
        <w:t>Backup important conversations</w:t>
      </w:r>
    </w:p>
    <w:p>
      <w:pPr>
        <w:pStyle w:val="ListBullet"/>
      </w:pPr>
      <w:r>
        <w:t>Sync conversations across different devices</w:t>
      </w:r>
    </w:p>
    <w:p>
      <w:pPr>
        <w:pStyle w:val="ListBullet"/>
      </w:pPr>
      <w:r>
        <w:t>Clean up unwanted conversation records</w:t>
      </w:r>
    </w:p>
    <w:p>
      <w:pPr>
        <w:pStyle w:val="Heading3"/>
      </w:pPr>
      <w:r>
        <w:t>2. Appearance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ettings-appearance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ListBullet"/>
      </w:pPr>
      <w:r>
        <w:rPr>
          <w:b/>
        </w:rPr>
        <w:t>Function</w:t>
      </w:r>
      <w:r>
        <w:t>: Customize interface appearance and theme</w:t>
      </w:r>
    </w:p>
    <w:p>
      <w:pPr>
        <w:pStyle w:val="ListBullet"/>
      </w:pPr>
      <w:r>
        <w:rPr>
          <w:b/>
        </w:rPr>
        <w:t>Configuration Items</w:t>
      </w:r>
      <w:r>
        <w:t>:</w:t>
      </w:r>
    </w:p>
    <w:p>
      <w:pPr>
        <w:pStyle w:val="ListBullet"/>
      </w:pPr>
      <w:r>
        <w:rPr>
          <w:b/>
        </w:rPr>
        <w:t>Theme Selection</w:t>
      </w:r>
      <w:r>
        <w:t>:</w:t>
      </w:r>
    </w:p>
    <w:p>
      <w:pPr>
        <w:pStyle w:val="ListBullet"/>
      </w:pPr>
      <w:r>
        <w:t>Dark theme (default)</w:t>
      </w:r>
    </w:p>
    <w:p>
      <w:pPr>
        <w:pStyle w:val="ListBullet"/>
      </w:pPr>
      <w:r>
        <w:t>Light theme</w:t>
      </w:r>
    </w:p>
    <w:p>
      <w:pPr>
        <w:pStyle w:val="ListBullet"/>
      </w:pPr>
      <w:r>
        <w:t>Follow system</w:t>
      </w:r>
    </w:p>
    <w:p>
      <w:pPr>
        <w:pStyle w:val="ListBullet"/>
      </w:pPr>
      <w:r>
        <w:rPr>
          <w:b/>
        </w:rPr>
        <w:t>Font Settings</w:t>
      </w:r>
      <w:r>
        <w:t>:</w:t>
      </w:r>
    </w:p>
    <w:p>
      <w:pPr>
        <w:pStyle w:val="ListBullet"/>
      </w:pPr>
      <w:r>
        <w:t>Font size adjustment</w:t>
      </w:r>
    </w:p>
    <w:p>
      <w:pPr>
        <w:pStyle w:val="ListBullet"/>
      </w:pPr>
      <w:r>
        <w:t>Font style selection</w:t>
      </w:r>
    </w:p>
    <w:p>
      <w:pPr>
        <w:pStyle w:val="ListBullet"/>
      </w:pPr>
      <w:r>
        <w:rPr>
          <w:b/>
        </w:rPr>
        <w:t>Layout Configuration</w:t>
      </w:r>
      <w:r>
        <w:t>:</w:t>
      </w:r>
    </w:p>
    <w:p>
      <w:pPr>
        <w:pStyle w:val="ListBullet"/>
      </w:pPr>
      <w:r>
        <w:t>Sidebar show/hide</w:t>
      </w:r>
    </w:p>
    <w:p>
      <w:pPr>
        <w:pStyle w:val="ListBullet"/>
      </w:pPr>
      <w:r>
        <w:t>Panel size adjustment</w:t>
      </w:r>
    </w:p>
    <w:p>
      <w:pPr>
        <w:pStyle w:val="ListBullet"/>
      </w:pPr>
      <w:r>
        <w:t>Animation effects toggle</w:t>
      </w:r>
    </w:p>
    <w:p>
      <w:pPr>
        <w:pStyle w:val="ListBullet"/>
      </w:pPr>
      <w:r>
        <w:rPr>
          <w:b/>
        </w:rPr>
        <w:t>Use Cases</w:t>
      </w:r>
      <w:r>
        <w:t>:</w:t>
      </w:r>
    </w:p>
    <w:p>
      <w:pPr>
        <w:pStyle w:val="ListBullet"/>
      </w:pPr>
      <w:r>
        <w:t>Adapt to different lighting environments</w:t>
      </w:r>
    </w:p>
    <w:p>
      <w:pPr>
        <w:pStyle w:val="ListBullet"/>
      </w:pPr>
      <w:r>
        <w:t>Personalize interface style</w:t>
      </w:r>
    </w:p>
    <w:p>
      <w:pPr>
        <w:pStyle w:val="ListBullet"/>
      </w:pPr>
      <w:r>
        <w:t>Optimize reading experience</w:t>
      </w:r>
    </w:p>
    <w:p>
      <w:pPr>
        <w:pStyle w:val="Heading3"/>
      </w:pPr>
      <w:r>
        <w:t>3. Preferences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ettings-preferences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ListBullet"/>
      </w:pPr>
      <w:r>
        <w:rPr>
          <w:b/>
        </w:rPr>
        <w:t>Function</w:t>
      </w:r>
      <w:r>
        <w:t>: Set personal usage preferences</w:t>
      </w:r>
    </w:p>
    <w:p>
      <w:pPr>
        <w:pStyle w:val="ListBullet"/>
      </w:pPr>
      <w:r>
        <w:rPr>
          <w:b/>
        </w:rPr>
        <w:t>Configuration Items</w:t>
      </w:r>
      <w:r>
        <w:t>:</w:t>
      </w:r>
    </w:p>
    <w:p>
      <w:pPr>
        <w:pStyle w:val="ListBullet"/>
      </w:pPr>
      <w:r>
        <w:rPr>
          <w:b/>
        </w:rPr>
        <w:t>Language Settings</w:t>
      </w:r>
      <w:r>
        <w:t>:</w:t>
      </w:r>
    </w:p>
    <w:p>
      <w:pPr>
        <w:pStyle w:val="ListBullet"/>
      </w:pPr>
      <w:r>
        <w:t>Interface language selection</w:t>
      </w:r>
    </w:p>
    <w:p>
      <w:pPr>
        <w:pStyle w:val="ListBullet"/>
      </w:pPr>
      <w:r>
        <w:t>Time format settings</w:t>
      </w:r>
    </w:p>
    <w:p>
      <w:pPr>
        <w:pStyle w:val="ListBullet"/>
      </w:pPr>
      <w:r>
        <w:t>Date format settings</w:t>
      </w:r>
    </w:p>
    <w:p>
      <w:pPr>
        <w:pStyle w:val="ListBullet"/>
      </w:pPr>
      <w:r>
        <w:rPr>
          <w:b/>
        </w:rPr>
        <w:t>Notification Settings</w:t>
      </w:r>
      <w:r>
        <w:t>:</w:t>
      </w:r>
    </w:p>
    <w:p>
      <w:pPr>
        <w:pStyle w:val="ListBullet"/>
      </w:pPr>
      <w:r>
        <w:t>Desktop notification toggle</w:t>
      </w:r>
    </w:p>
    <w:p>
      <w:pPr>
        <w:pStyle w:val="ListBullet"/>
      </w:pPr>
      <w:r>
        <w:t>Sound reminder settings</w:t>
      </w:r>
    </w:p>
    <w:p>
      <w:pPr>
        <w:pStyle w:val="ListBullet"/>
      </w:pPr>
      <w:r>
        <w:t>Notification frequency adjustment</w:t>
      </w:r>
    </w:p>
    <w:p>
      <w:pPr>
        <w:pStyle w:val="ListBullet"/>
      </w:pPr>
      <w:r>
        <w:rPr>
          <w:b/>
        </w:rPr>
        <w:t>Privacy Settings</w:t>
      </w:r>
      <w:r>
        <w:t>:</w:t>
      </w:r>
    </w:p>
    <w:p>
      <w:pPr>
        <w:pStyle w:val="ListBullet"/>
      </w:pPr>
      <w:r>
        <w:t>Data collection options</w:t>
      </w:r>
    </w:p>
    <w:p>
      <w:pPr>
        <w:pStyle w:val="ListBullet"/>
      </w:pPr>
      <w:r>
        <w:t>Sharing preferences</w:t>
      </w:r>
    </w:p>
    <w:p>
      <w:pPr>
        <w:pStyle w:val="ListBullet"/>
      </w:pPr>
      <w:r>
        <w:t>Clear history records</w:t>
      </w:r>
    </w:p>
    <w:p>
      <w:pPr>
        <w:pStyle w:val="ListBullet"/>
      </w:pPr>
      <w:r>
        <w:rPr>
          <w:b/>
        </w:rPr>
        <w:t>Use Cases</w:t>
      </w:r>
      <w:r>
        <w:t>:</w:t>
      </w:r>
    </w:p>
    <w:p>
      <w:pPr>
        <w:pStyle w:val="ListBullet"/>
      </w:pPr>
      <w:r>
        <w:t>Adapt to localization needs</w:t>
      </w:r>
    </w:p>
    <w:p>
      <w:pPr>
        <w:pStyle w:val="ListBullet"/>
      </w:pPr>
      <w:r>
        <w:t>Manage notification interruptions</w:t>
      </w:r>
    </w:p>
    <w:p>
      <w:pPr>
        <w:pStyle w:val="ListBullet"/>
      </w:pPr>
      <w:r>
        <w:t>Protect personal privacy</w:t>
      </w:r>
    </w:p>
    <w:p>
      <w:pPr>
        <w:pStyle w:val="Heading3"/>
      </w:pPr>
      <w:r>
        <w:t>4. Providers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ettings-providers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ListBullet"/>
      </w:pPr>
      <w:r>
        <w:rPr>
          <w:b/>
        </w:rPr>
        <w:t>Function</w:t>
      </w:r>
      <w:r>
        <w:t>: Manage AI model provider configuration</w:t>
      </w:r>
    </w:p>
    <w:p>
      <w:pPr>
        <w:pStyle w:val="ListBullet"/>
      </w:pPr>
      <w:r>
        <w:rPr>
          <w:b/>
        </w:rPr>
        <w:t>Configuration Items</w:t>
      </w:r>
      <w:r>
        <w:t>:</w:t>
      </w:r>
    </w:p>
    <w:p>
      <w:pPr>
        <w:pStyle w:val="ListBullet"/>
      </w:pPr>
      <w:r>
        <w:rPr>
          <w:b/>
        </w:rPr>
        <w:t>API Key Management</w:t>
      </w:r>
      <w:r>
        <w:t>:</w:t>
      </w:r>
    </w:p>
    <w:p>
      <w:pPr>
        <w:pStyle w:val="ListBullet"/>
      </w:pPr>
      <w:r>
        <w:t>Add new API keys</w:t>
      </w:r>
    </w:p>
    <w:p>
      <w:pPr>
        <w:pStyle w:val="ListBullet"/>
      </w:pPr>
      <w:r>
        <w:t>Test key validity</w:t>
      </w:r>
    </w:p>
    <w:p>
      <w:pPr>
        <w:pStyle w:val="ListBullet"/>
      </w:pPr>
      <w:r>
        <w:t>Delete invalid keys</w:t>
      </w:r>
    </w:p>
    <w:p>
      <w:pPr>
        <w:pStyle w:val="ListBullet"/>
      </w:pPr>
      <w:r>
        <w:rPr>
          <w:b/>
        </w:rPr>
        <w:t>Model Configuration</w:t>
      </w:r>
      <w:r>
        <w:t>:</w:t>
      </w:r>
    </w:p>
    <w:p>
      <w:pPr>
        <w:pStyle w:val="ListBullet"/>
      </w:pPr>
      <w:r>
        <w:t>Select default AI model</w:t>
      </w:r>
    </w:p>
    <w:p>
      <w:pPr>
        <w:pStyle w:val="ListBullet"/>
      </w:pPr>
      <w:r>
        <w:t>Set model parameters</w:t>
      </w:r>
    </w:p>
    <w:p>
      <w:pPr>
        <w:pStyle w:val="ListBullet"/>
      </w:pPr>
      <w:r>
        <w:t>Configure model priorities</w:t>
      </w:r>
    </w:p>
    <w:p>
      <w:pPr>
        <w:pStyle w:val="ListBullet"/>
      </w:pPr>
      <w:r>
        <w:rPr>
          <w:b/>
        </w:rPr>
        <w:t>Provider Settings</w:t>
      </w:r>
      <w:r>
        <w:t>:</w:t>
      </w:r>
    </w:p>
    <w:p>
      <w:pPr>
        <w:pStyle w:val="ListBullet"/>
      </w:pPr>
      <w:r>
        <w:t>OpenAI configuration</w:t>
      </w:r>
    </w:p>
    <w:p>
      <w:pPr>
        <w:pStyle w:val="ListBullet"/>
      </w:pPr>
      <w:r>
        <w:t>Anthropic configuration</w:t>
      </w:r>
    </w:p>
    <w:p>
      <w:pPr>
        <w:pStyle w:val="ListBullet"/>
      </w:pPr>
      <w:r>
        <w:t>Google configuration</w:t>
      </w:r>
    </w:p>
    <w:p>
      <w:pPr>
        <w:pStyle w:val="ListBullet"/>
      </w:pPr>
      <w:r>
        <w:t>Other provider configurations</w:t>
      </w:r>
    </w:p>
    <w:p>
      <w:pPr>
        <w:pStyle w:val="ListBullet"/>
      </w:pPr>
      <w:r>
        <w:rPr>
          <w:b/>
        </w:rPr>
        <w:t>Use Cases</w:t>
      </w:r>
      <w:r>
        <w:t>:</w:t>
      </w:r>
    </w:p>
    <w:p>
      <w:pPr>
        <w:pStyle w:val="ListBullet"/>
      </w:pPr>
      <w:r>
        <w:t>Configure multiple AI providers</w:t>
      </w:r>
    </w:p>
    <w:p>
      <w:pPr>
        <w:pStyle w:val="ListBullet"/>
      </w:pPr>
      <w:r>
        <w:t>Optimize cost and performance</w:t>
      </w:r>
    </w:p>
    <w:p>
      <w:pPr>
        <w:pStyle w:val="ListBullet"/>
      </w:pPr>
      <w:r>
        <w:t>Test different model effects</w:t>
      </w:r>
    </w:p>
    <w:p>
      <w:pPr>
        <w:pStyle w:val="Heading3"/>
      </w:pPr>
      <w:r>
        <w:t>5. Plugins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ettings-plugins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ListBullet"/>
      </w:pPr>
      <w:r>
        <w:rPr>
          <w:b/>
        </w:rPr>
        <w:t>Function</w:t>
      </w:r>
      <w:r>
        <w:t>: Manage extension plugins and skills</w:t>
      </w:r>
    </w:p>
    <w:p>
      <w:pPr>
        <w:pStyle w:val="ListBullet"/>
      </w:pPr>
      <w:r>
        <w:rPr>
          <w:b/>
        </w:rPr>
        <w:t>Operation Options</w:t>
      </w:r>
      <w:r>
        <w:t>:</w:t>
      </w:r>
    </w:p>
    <w:p>
      <w:pPr>
        <w:pStyle w:val="ListBullet"/>
      </w:pPr>
      <w:r>
        <w:rPr>
          <w:b/>
        </w:rPr>
        <w:t>View Installed Plugins</w:t>
      </w:r>
      <w:r>
        <w:t>: Browse currently installed plugins</w:t>
      </w:r>
    </w:p>
    <w:p>
      <w:pPr>
        <w:pStyle w:val="ListBullet"/>
      </w:pPr>
      <w:r>
        <w:rPr>
          <w:b/>
        </w:rPr>
        <w:t>Install New Plugins</w:t>
      </w:r>
      <w:r>
        <w:t>: Install from plugin marketplace</w:t>
      </w:r>
    </w:p>
    <w:p>
      <w:pPr>
        <w:pStyle w:val="ListBullet"/>
      </w:pPr>
      <w:r>
        <w:rPr>
          <w:b/>
        </w:rPr>
        <w:t>Update Plugins</w:t>
      </w:r>
      <w:r>
        <w:t>: Update to latest version</w:t>
      </w:r>
    </w:p>
    <w:p>
      <w:pPr>
        <w:pStyle w:val="ListBullet"/>
      </w:pPr>
      <w:r>
        <w:rPr>
          <w:b/>
        </w:rPr>
        <w:t>Uninstall Plugins</w:t>
      </w:r>
      <w:r>
        <w:t>: Remove unwanted plugins</w:t>
      </w:r>
    </w:p>
    <w:p>
      <w:pPr>
        <w:pStyle w:val="ListBullet"/>
      </w:pPr>
      <w:r>
        <w:rPr>
          <w:b/>
        </w:rPr>
        <w:t>Plugin Configuration</w:t>
      </w:r>
      <w:r>
        <w:t>: Adjust plugin settings</w:t>
      </w:r>
    </w:p>
    <w:p>
      <w:pPr>
        <w:pStyle w:val="ListBullet"/>
      </w:pPr>
      <w:r>
        <w:rPr>
          <w:b/>
        </w:rPr>
        <w:t>Use Cases</w:t>
      </w:r>
      <w:r>
        <w:t>:</w:t>
      </w:r>
    </w:p>
    <w:p>
      <w:pPr>
        <w:pStyle w:val="ListBullet"/>
      </w:pPr>
      <w:r>
        <w:t>Extend BitSeek Claw functionality</w:t>
      </w:r>
    </w:p>
    <w:p>
      <w:pPr>
        <w:pStyle w:val="ListBullet"/>
      </w:pPr>
      <w:r>
        <w:t>Install community plugins</w:t>
      </w:r>
    </w:p>
    <w:p>
      <w:pPr>
        <w:pStyle w:val="ListBullet"/>
      </w:pPr>
      <w:r>
        <w:t>Manage plugin lifecycle</w:t>
      </w:r>
    </w:p>
    <w:p>
      <w:pPr>
        <w:pStyle w:val="Heading3"/>
      </w:pPr>
      <w:r>
        <w:t>6. System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572000" cy="2449286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ettings-system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492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ListBullet"/>
      </w:pPr>
      <w:r>
        <w:rPr>
          <w:b/>
        </w:rPr>
        <w:t>Function</w:t>
      </w:r>
      <w:r>
        <w:t>: System-level configuration and management</w:t>
      </w:r>
    </w:p>
    <w:p>
      <w:pPr>
        <w:pStyle w:val="ListBullet"/>
      </w:pPr>
      <w:r>
        <w:rPr>
          <w:b/>
        </w:rPr>
        <w:t>Configuration Items</w:t>
      </w:r>
      <w:r>
        <w:t>:</w:t>
      </w:r>
    </w:p>
    <w:p>
      <w:pPr>
        <w:pStyle w:val="ListBullet"/>
      </w:pPr>
      <w:r>
        <w:rPr>
          <w:b/>
        </w:rPr>
        <w:t>Data Management</w:t>
      </w:r>
      <w:r>
        <w:t>:</w:t>
      </w:r>
    </w:p>
    <w:p>
      <w:pPr>
        <w:pStyle w:val="ListBullet"/>
      </w:pPr>
      <w:r>
        <w:t>Export all data</w:t>
      </w:r>
    </w:p>
    <w:p>
      <w:pPr>
        <w:pStyle w:val="ListBullet"/>
      </w:pPr>
      <w:r>
        <w:t>Import backup data</w:t>
      </w:r>
    </w:p>
    <w:p>
      <w:pPr>
        <w:pStyle w:val="ListBullet"/>
      </w:pPr>
      <w:r>
        <w:t>Clear local data</w:t>
      </w:r>
    </w:p>
    <w:p>
      <w:pPr>
        <w:pStyle w:val="ListBullet"/>
      </w:pPr>
      <w:r>
        <w:rPr>
          <w:b/>
        </w:rPr>
        <w:t>Network Settings</w:t>
      </w:r>
      <w:r>
        <w:t>:</w:t>
      </w:r>
    </w:p>
    <w:p>
      <w:pPr>
        <w:pStyle w:val="ListBullet"/>
      </w:pPr>
      <w:r>
        <w:t>Proxy configuration</w:t>
      </w:r>
    </w:p>
    <w:p>
      <w:pPr>
        <w:pStyle w:val="ListBullet"/>
      </w:pPr>
      <w:r>
        <w:t>Firewall settings</w:t>
      </w:r>
    </w:p>
    <w:p>
      <w:pPr>
        <w:pStyle w:val="ListBullet"/>
      </w:pPr>
      <w:r>
        <w:t>Connection timeout settings</w:t>
      </w:r>
    </w:p>
    <w:p>
      <w:pPr>
        <w:pStyle w:val="ListBullet"/>
      </w:pPr>
      <w:r>
        <w:rPr>
          <w:b/>
        </w:rPr>
        <w:t>Debug and Logs</w:t>
      </w:r>
      <w:r>
        <w:t>:</w:t>
      </w:r>
    </w:p>
    <w:p>
      <w:pPr>
        <w:pStyle w:val="ListBullet"/>
      </w:pPr>
      <w:r>
        <w:t>Log level adjustment</w:t>
      </w:r>
    </w:p>
    <w:p>
      <w:pPr>
        <w:pStyle w:val="ListBullet"/>
      </w:pPr>
      <w:r>
        <w:t>Debug mode toggle</w:t>
      </w:r>
    </w:p>
    <w:p>
      <w:pPr>
        <w:pStyle w:val="ListBullet"/>
      </w:pPr>
      <w:r>
        <w:t>Error reporting settings</w:t>
      </w:r>
    </w:p>
    <w:p>
      <w:pPr>
        <w:pStyle w:val="ListBullet"/>
      </w:pPr>
      <w:r>
        <w:rPr>
          <w:b/>
        </w:rPr>
        <w:t>System Information</w:t>
      </w:r>
      <w:r>
        <w:t>:</w:t>
      </w:r>
    </w:p>
    <w:p>
      <w:pPr>
        <w:pStyle w:val="ListBullet"/>
      </w:pPr>
      <w:r>
        <w:t>Version information</w:t>
      </w:r>
    </w:p>
    <w:p>
      <w:pPr>
        <w:pStyle w:val="ListBullet"/>
      </w:pPr>
      <w:r>
        <w:t>System status</w:t>
      </w:r>
    </w:p>
    <w:p>
      <w:pPr>
        <w:pStyle w:val="ListBullet"/>
      </w:pPr>
      <w:r>
        <w:t>Resource usage</w:t>
      </w:r>
    </w:p>
    <w:p>
      <w:pPr>
        <w:pStyle w:val="ListBullet"/>
      </w:pPr>
      <w:r>
        <w:rPr>
          <w:b/>
        </w:rPr>
        <w:t>Use Cases</w:t>
      </w:r>
      <w:r>
        <w:t>:</w:t>
      </w:r>
    </w:p>
    <w:p>
      <w:pPr>
        <w:pStyle w:val="ListBullet"/>
      </w:pPr>
      <w:r>
        <w:t>Data backup and recovery</w:t>
      </w:r>
    </w:p>
    <w:p>
      <w:pPr>
        <w:pStyle w:val="ListBullet"/>
      </w:pPr>
      <w:r>
        <w:t>Network troubleshooting</w:t>
      </w:r>
    </w:p>
    <w:p>
      <w:pPr>
        <w:pStyle w:val="ListBullet"/>
      </w:pPr>
      <w:r>
        <w:t>System performance optimization</w:t>
      </w:r>
    </w:p>
    <w:p>
      <w:pPr>
        <w:spacing w:before="120" w:after="120"/>
      </w:pPr>
    </w:p>
    <w:p>
      <w:pPr>
        <w:pStyle w:val="Heading1"/>
      </w:pPr>
      <w:r>
        <w:t>Quick Actions</w:t>
      </w:r>
    </w:p>
    <w:p>
      <w:pPr>
        <w:pStyle w:val="Heading2"/>
      </w:pPr>
      <w:r>
        <w:t>Global Keyboard Shortcuts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4320"/>
        <w:gridCol w:w="4320"/>
      </w:tblGrid>
      <w:tr>
        <w:tc>
          <w:tcPr>
            <w:tcW w:type="dxa" w:w="4320"/>
          </w:tcPr>
          <w:p>
            <w:r/>
            <w:r>
              <w:rPr>
                <w:b/>
                <w:sz w:val="20"/>
              </w:rPr>
              <w:t>Shortcut</w:t>
            </w:r>
          </w:p>
        </w:tc>
        <w:tc>
          <w:tcPr>
            <w:tcW w:type="dxa" w:w="4320"/>
          </w:tcPr>
          <w:p>
            <w:r/>
            <w:r>
              <w:rPr>
                <w:b/>
                <w:sz w:val="20"/>
              </w:rPr>
              <w:t>Function</w:t>
            </w:r>
          </w:p>
        </w:tc>
      </w:tr>
      <w:tr>
        <w:tc>
          <w:tcPr>
            <w:tcW w:type="dxa" w:w="4320"/>
          </w:tcPr>
          <w:p>
            <w:r/>
            <w:r>
              <w:rPr>
                <w:sz w:val="20"/>
              </w:rPr>
              <w:t>`Ctrl/Cmd + N`</w:t>
            </w:r>
          </w:p>
        </w:tc>
        <w:tc>
          <w:tcPr>
            <w:tcW w:type="dxa" w:w="4320"/>
          </w:tcPr>
          <w:p>
            <w:r/>
            <w:r>
              <w:rPr>
                <w:sz w:val="20"/>
              </w:rPr>
              <w:t>New conversation</w:t>
            </w:r>
          </w:p>
        </w:tc>
      </w:tr>
      <w:tr>
        <w:tc>
          <w:tcPr>
            <w:tcW w:type="dxa" w:w="4320"/>
          </w:tcPr>
          <w:p>
            <w:r/>
            <w:r>
              <w:rPr>
                <w:sz w:val="20"/>
              </w:rPr>
              <w:t>`Ctrl/Cmd + /`</w:t>
            </w:r>
          </w:p>
        </w:tc>
        <w:tc>
          <w:tcPr>
            <w:tcW w:type="dxa" w:w="4320"/>
          </w:tcPr>
          <w:p>
            <w:r/>
            <w:r>
              <w:rPr>
                <w:sz w:val="20"/>
              </w:rPr>
              <w:t>Focus search box</w:t>
            </w:r>
          </w:p>
        </w:tc>
      </w:tr>
      <w:tr>
        <w:tc>
          <w:tcPr>
            <w:tcW w:type="dxa" w:w="4320"/>
          </w:tcPr>
          <w:p>
            <w:r/>
            <w:r>
              <w:rPr>
                <w:sz w:val="20"/>
              </w:rPr>
              <w:t>`Ctrl/Cmd + Enter`</w:t>
            </w:r>
          </w:p>
        </w:tc>
        <w:tc>
          <w:tcPr>
            <w:tcW w:type="dxa" w:w="4320"/>
          </w:tcPr>
          <w:p>
            <w:r/>
            <w:r>
              <w:rPr>
                <w:sz w:val="20"/>
              </w:rPr>
              <w:t>Send message</w:t>
            </w:r>
          </w:p>
        </w:tc>
      </w:tr>
      <w:tr>
        <w:tc>
          <w:tcPr>
            <w:tcW w:type="dxa" w:w="4320"/>
          </w:tcPr>
          <w:p>
            <w:r/>
            <w:r>
              <w:rPr>
                <w:sz w:val="20"/>
              </w:rPr>
              <w:t>`Ctrl/Cmd + ,`</w:t>
            </w:r>
          </w:p>
        </w:tc>
        <w:tc>
          <w:tcPr>
            <w:tcW w:type="dxa" w:w="4320"/>
          </w:tcPr>
          <w:p>
            <w:r/>
            <w:r>
              <w:rPr>
                <w:sz w:val="20"/>
              </w:rPr>
              <w:t>Open settings</w:t>
            </w:r>
          </w:p>
        </w:tc>
      </w:tr>
      <w:tr>
        <w:tc>
          <w:tcPr>
            <w:tcW w:type="dxa" w:w="4320"/>
          </w:tcPr>
          <w:p>
            <w:r/>
            <w:r>
              <w:rPr>
                <w:sz w:val="20"/>
              </w:rPr>
              <w:t>`Esc`</w:t>
            </w:r>
          </w:p>
        </w:tc>
        <w:tc>
          <w:tcPr>
            <w:tcW w:type="dxa" w:w="4320"/>
          </w:tcPr>
          <w:p>
            <w:r/>
            <w:r>
              <w:rPr>
                <w:sz w:val="20"/>
              </w:rPr>
              <w:t>Close popup</w:t>
            </w:r>
          </w:p>
        </w:tc>
      </w:tr>
    </w:tbl>
    <w:p/>
    <w:p>
      <w:pPr>
        <w:pStyle w:val="Heading2"/>
      </w:pPr>
      <w:r>
        <w:t>Message Keyboard Shortcuts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4320"/>
        <w:gridCol w:w="4320"/>
      </w:tblGrid>
      <w:tr>
        <w:tc>
          <w:tcPr>
            <w:tcW w:type="dxa" w:w="4320"/>
          </w:tcPr>
          <w:p>
            <w:r/>
            <w:r>
              <w:rPr>
                <w:b/>
                <w:sz w:val="20"/>
              </w:rPr>
              <w:t>Shortcut</w:t>
            </w:r>
          </w:p>
        </w:tc>
        <w:tc>
          <w:tcPr>
            <w:tcW w:type="dxa" w:w="4320"/>
          </w:tcPr>
          <w:p>
            <w:r/>
            <w:r>
              <w:rPr>
                <w:b/>
                <w:sz w:val="20"/>
              </w:rPr>
              <w:t>Function</w:t>
            </w:r>
          </w:p>
        </w:tc>
      </w:tr>
      <w:tr>
        <w:tc>
          <w:tcPr>
            <w:tcW w:type="dxa" w:w="4320"/>
          </w:tcPr>
          <w:p>
            <w:r/>
            <w:r>
              <w:rPr>
                <w:sz w:val="20"/>
              </w:rPr>
              <w:t>`Enter`</w:t>
            </w:r>
          </w:p>
        </w:tc>
        <w:tc>
          <w:tcPr>
            <w:tcW w:type="dxa" w:w="4320"/>
          </w:tcPr>
          <w:p>
            <w:r/>
            <w:r>
              <w:rPr>
                <w:sz w:val="20"/>
              </w:rPr>
              <w:t>Send message</w:t>
            </w:r>
          </w:p>
        </w:tc>
      </w:tr>
      <w:tr>
        <w:tc>
          <w:tcPr>
            <w:tcW w:type="dxa" w:w="4320"/>
          </w:tcPr>
          <w:p>
            <w:r/>
            <w:r>
              <w:rPr>
                <w:sz w:val="20"/>
              </w:rPr>
              <w:t>`Shift + Enter`</w:t>
            </w:r>
          </w:p>
        </w:tc>
        <w:tc>
          <w:tcPr>
            <w:tcW w:type="dxa" w:w="4320"/>
          </w:tcPr>
          <w:p>
            <w:r/>
            <w:r>
              <w:rPr>
                <w:sz w:val="20"/>
              </w:rPr>
              <w:t>New line</w:t>
            </w:r>
          </w:p>
        </w:tc>
      </w:tr>
      <w:tr>
        <w:tc>
          <w:tcPr>
            <w:tcW w:type="dxa" w:w="4320"/>
          </w:tcPr>
          <w:p>
            <w:r/>
            <w:r>
              <w:rPr>
                <w:sz w:val="20"/>
              </w:rPr>
              <w:t>`↑`</w:t>
            </w:r>
          </w:p>
        </w:tc>
        <w:tc>
          <w:tcPr>
            <w:tcW w:type="dxa" w:w="4320"/>
          </w:tcPr>
          <w:p>
            <w:r/>
            <w:r>
              <w:rPr>
                <w:sz w:val="20"/>
              </w:rPr>
              <w:t>Edit previous message</w:t>
            </w:r>
          </w:p>
        </w:tc>
      </w:tr>
      <w:tr>
        <w:tc>
          <w:tcPr>
            <w:tcW w:type="dxa" w:w="4320"/>
          </w:tcPr>
          <w:p>
            <w:r/>
            <w:r>
              <w:rPr>
                <w:sz w:val="20"/>
              </w:rPr>
              <w:t>`Ctrl/Cmd + C`</w:t>
            </w:r>
          </w:p>
        </w:tc>
        <w:tc>
          <w:tcPr>
            <w:tcW w:type="dxa" w:w="4320"/>
          </w:tcPr>
          <w:p>
            <w:r/>
            <w:r>
              <w:rPr>
                <w:sz w:val="20"/>
              </w:rPr>
              <w:t>Copy selected text</w:t>
            </w:r>
          </w:p>
        </w:tc>
      </w:tr>
    </w:tbl>
    <w:p/>
    <w:p>
      <w:pPr>
        <w:pStyle w:val="Heading2"/>
      </w:pPr>
      <w:r>
        <w:t>Navigation Keyboard Shortcuts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4320"/>
        <w:gridCol w:w="4320"/>
      </w:tblGrid>
      <w:tr>
        <w:tc>
          <w:tcPr>
            <w:tcW w:type="dxa" w:w="4320"/>
          </w:tcPr>
          <w:p>
            <w:r/>
            <w:r>
              <w:rPr>
                <w:b/>
                <w:sz w:val="20"/>
              </w:rPr>
              <w:t>Shortcut</w:t>
            </w:r>
          </w:p>
        </w:tc>
        <w:tc>
          <w:tcPr>
            <w:tcW w:type="dxa" w:w="4320"/>
          </w:tcPr>
          <w:p>
            <w:r/>
            <w:r>
              <w:rPr>
                <w:b/>
                <w:sz w:val="20"/>
              </w:rPr>
              <w:t>Function</w:t>
            </w:r>
          </w:p>
        </w:tc>
      </w:tr>
      <w:tr>
        <w:tc>
          <w:tcPr>
            <w:tcW w:type="dxa" w:w="4320"/>
          </w:tcPr>
          <w:p>
            <w:r/>
            <w:r>
              <w:rPr>
                <w:sz w:val="20"/>
              </w:rPr>
              <w:t>`1-9`</w:t>
            </w:r>
          </w:p>
        </w:tc>
        <w:tc>
          <w:tcPr>
            <w:tcW w:type="dxa" w:w="4320"/>
          </w:tcPr>
          <w:p>
            <w:r/>
            <w:r>
              <w:rPr>
                <w:sz w:val="20"/>
              </w:rPr>
              <w:t>Switch navigation tabs</w:t>
            </w:r>
          </w:p>
        </w:tc>
      </w:tr>
      <w:tr>
        <w:tc>
          <w:tcPr>
            <w:tcW w:type="dxa" w:w="4320"/>
          </w:tcPr>
          <w:p>
            <w:r/>
            <w:r>
              <w:rPr>
                <w:sz w:val="20"/>
              </w:rPr>
              <w:t>`←`</w:t>
            </w:r>
          </w:p>
        </w:tc>
        <w:tc>
          <w:tcPr>
            <w:tcW w:type="dxa" w:w="4320"/>
          </w:tcPr>
          <w:p>
            <w:r/>
            <w:r>
              <w:rPr>
                <w:sz w:val="20"/>
              </w:rPr>
              <w:t>Collapse sidebar</w:t>
            </w:r>
          </w:p>
        </w:tc>
      </w:tr>
      <w:tr>
        <w:tc>
          <w:tcPr>
            <w:tcW w:type="dxa" w:w="4320"/>
          </w:tcPr>
          <w:p>
            <w:r/>
            <w:r>
              <w:rPr>
                <w:sz w:val="20"/>
              </w:rPr>
              <w:t>`→`</w:t>
            </w:r>
          </w:p>
        </w:tc>
        <w:tc>
          <w:tcPr>
            <w:tcW w:type="dxa" w:w="4320"/>
          </w:tcPr>
          <w:p>
            <w:r/>
            <w:r>
              <w:rPr>
                <w:sz w:val="20"/>
              </w:rPr>
              <w:t>Expand sidebar</w:t>
            </w:r>
          </w:p>
        </w:tc>
      </w:tr>
    </w:tbl>
    <w:p/>
    <w:p>
      <w:pPr>
        <w:spacing w:before="120" w:after="120"/>
      </w:pPr>
    </w:p>
    <w:p>
      <w:pPr>
        <w:pStyle w:val="Heading1"/>
      </w:pPr>
      <w:r>
        <w:t>Troubleshooting</w:t>
      </w:r>
    </w:p>
    <w:p>
      <w:pPr>
        <w:pStyle w:val="Heading2"/>
      </w:pPr>
      <w:r>
        <w:t>Common Issues</w:t>
      </w:r>
    </w:p>
    <w:p>
      <w:pPr>
        <w:pStyle w:val="Heading3"/>
      </w:pPr>
      <w:r>
        <w:t>Message Sending Failed</w:t>
      </w:r>
    </w:p>
    <w:p>
      <w:pPr>
        <w:pStyle w:val="ListNumber"/>
      </w:pPr>
      <w:r>
        <w:t>Check network connection</w:t>
      </w:r>
    </w:p>
    <w:p>
      <w:pPr>
        <w:pStyle w:val="ListNumber"/>
      </w:pPr>
      <w:r>
        <w:t>Verify API key is valid</w:t>
      </w:r>
    </w:p>
    <w:p>
      <w:pPr>
        <w:pStyle w:val="ListNumber"/>
      </w:pPr>
      <w:r>
        <w:t>Check console error messages</w:t>
      </w:r>
    </w:p>
    <w:p>
      <w:pPr>
        <w:pStyle w:val="Heading3"/>
      </w:pPr>
      <w:r>
        <w:t>Interface Not Responding</w:t>
      </w:r>
    </w:p>
    <w:p>
      <w:pPr>
        <w:pStyle w:val="ListNumber"/>
      </w:pPr>
      <w:r>
        <w:t>Refresh the page (</w:t>
      </w:r>
      <w:r>
        <w:rPr>
          <w:rFonts w:ascii="Courier New" w:hAnsi="Courier New"/>
          <w:color w:val="C7254E"/>
          <w:sz w:val="18"/>
        </w:rPr>
        <w:t>F5</w:t>
      </w:r>
      <w:r>
        <w:t xml:space="preserve"> or </w:t>
      </w:r>
      <w:r>
        <w:rPr>
          <w:rFonts w:ascii="Courier New" w:hAnsi="Courier New"/>
          <w:color w:val="C7254E"/>
          <w:sz w:val="18"/>
        </w:rPr>
        <w:t>Ctrl/Cmd + R</w:t>
      </w:r>
      <w:r>
        <w:t>)</w:t>
      </w:r>
    </w:p>
    <w:p>
      <w:pPr>
        <w:pStyle w:val="ListNumber"/>
      </w:pPr>
      <w:r>
        <w:t>Clear browser cache</w:t>
      </w:r>
    </w:p>
    <w:p>
      <w:pPr>
        <w:pStyle w:val="ListNumber"/>
      </w:pPr>
      <w:r>
        <w:t>Restart BitSeek Claw service</w:t>
      </w:r>
    </w:p>
    <w:p>
      <w:pPr>
        <w:pStyle w:val="Heading3"/>
      </w:pPr>
      <w:r>
        <w:t>File Upload Failed</w:t>
      </w:r>
    </w:p>
    <w:p>
      <w:pPr>
        <w:pStyle w:val="ListNumber"/>
      </w:pPr>
      <w:r>
        <w:t>Check file size limits</w:t>
      </w:r>
    </w:p>
    <w:p>
      <w:pPr>
        <w:pStyle w:val="ListNumber"/>
      </w:pPr>
      <w:r>
        <w:t>Verify file type is supported</w:t>
      </w:r>
    </w:p>
    <w:p>
      <w:pPr>
        <w:pStyle w:val="ListNumber"/>
      </w:pPr>
      <w:r>
        <w:t>Check network connection</w:t>
      </w:r>
    </w:p>
    <w:p>
      <w:pPr>
        <w:pStyle w:val="Heading2"/>
      </w:pPr>
      <w:r>
        <w:t>Getting Help</w:t>
      </w:r>
    </w:p>
    <w:p>
      <w:pPr>
        <w:pStyle w:val="ListBullet"/>
      </w:pPr>
      <w:r>
        <w:t>View system logs (Settings → Logs)</w:t>
      </w:r>
    </w:p>
    <w:p>
      <w:pPr>
        <w:pStyle w:val="ListBullet"/>
      </w:pPr>
      <w:r>
        <w:t>Check console error messages</w:t>
      </w:r>
    </w:p>
    <w:p>
      <w:pPr>
        <w:pStyle w:val="ListBullet"/>
      </w:pPr>
      <w:r>
        <w:t>Visit project documentation</w:t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/>
      <w:sz w:val="2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1A1A2E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1A1A2E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1A1A2E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1A1A2E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